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bookmarkStart w:id="0" w:name="_Toc120608476"/>
      <w:bookmarkStart w:id="1" w:name="_Toc120623864"/>
      <w:bookmarkStart w:id="2" w:name="_Toc120545768"/>
      <w:bookmarkStart w:id="3" w:name="_Toc120610018"/>
      <w:bookmarkStart w:id="4" w:name="_Toc120612419"/>
      <w:bookmarkStart w:id="5" w:name="_Toc120607746"/>
      <w:bookmarkStart w:id="6" w:name="_Toc120615037"/>
      <w:bookmarkStart w:id="7" w:name="_Toc120609627"/>
      <w:bookmarkStart w:id="8" w:name="_Toc120624401"/>
      <w:bookmarkStart w:id="9" w:name="_Toc120611581"/>
      <w:bookmarkStart w:id="10" w:name="_Toc120607383"/>
      <w:bookmarkStart w:id="11" w:name="_Toc120628841"/>
      <w:bookmarkStart w:id="12" w:name="_Toc120624938"/>
      <w:bookmarkStart w:id="13" w:name="_Toc120607026"/>
      <w:bookmarkStart w:id="14" w:name="_Toc120622720"/>
      <w:bookmarkStart w:id="15" w:name="_Toc120626559"/>
      <w:bookmarkStart w:id="16" w:name="_Toc120622214"/>
      <w:bookmarkStart w:id="17" w:name="_Toc120610770"/>
      <w:bookmarkStart w:id="18" w:name="_Toc120544797"/>
      <w:bookmarkStart w:id="19" w:name="_Toc120606672"/>
      <w:bookmarkStart w:id="20" w:name="_Toc120631581"/>
      <w:bookmarkStart w:id="21" w:name="_Toc120630930"/>
      <w:bookmarkStart w:id="22" w:name="_Toc120611172"/>
      <w:bookmarkStart w:id="23" w:name="_Toc120623339"/>
      <w:bookmarkStart w:id="24" w:name="_Toc120625475"/>
      <w:bookmarkStart w:id="25" w:name="_Toc120612846"/>
      <w:bookmarkStart w:id="26" w:name="_Toc120608856"/>
      <w:bookmarkStart w:id="27" w:name="_Toc120626012"/>
      <w:bookmarkStart w:id="28" w:name="_Toc121822585"/>
      <w:bookmarkStart w:id="29" w:name="_Toc120613275"/>
      <w:bookmarkStart w:id="30" w:name="_Toc120627115"/>
      <w:bookmarkStart w:id="31" w:name="_Toc120545152"/>
      <w:bookmarkStart w:id="32" w:name="_Toc120632881"/>
      <w:bookmarkStart w:id="33" w:name="_Toc120614578"/>
      <w:bookmarkStart w:id="34" w:name="_Toc120628256"/>
      <w:bookmarkStart w:id="35" w:name="_Toc120608111"/>
      <w:bookmarkStart w:id="36" w:name="_Toc120613705"/>
      <w:bookmarkStart w:id="37" w:name="_Toc120627680"/>
      <w:bookmarkStart w:id="38" w:name="_Toc120632231"/>
      <w:bookmarkStart w:id="39" w:name="_Toc120614135"/>
      <w:bookmarkStart w:id="40" w:name="_Toc120609236"/>
      <w:bookmarkStart w:id="41" w:name="_Toc120611999"/>
      <w:bookmarkStart w:id="42" w:name="_Toc120629429"/>
      <w:bookmarkStart w:id="43" w:name="_Toc121753957"/>
      <w:bookmarkStart w:id="44" w:name="_Toc120634833"/>
      <w:bookmarkStart w:id="45" w:name="_Toc127032121"/>
      <w:bookmarkStart w:id="46" w:name="_Toc120633531"/>
      <w:bookmarkStart w:id="47" w:name="_Toc120634182"/>
      <w:bookmarkStart w:id="48" w:name="_Toc121754627"/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  <w:highlight w:val="none"/>
        </w:rPr>
        <w:t>10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6bis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R4-2305406</w:t>
      </w:r>
      <w:bookmarkStart w:id="1771" w:name="_GoBack"/>
      <w:bookmarkEnd w:id="1771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E-meeting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April 17 – April 26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3</w:t>
      </w:r>
    </w:p>
    <w:p>
      <w:pPr>
        <w:pStyle w:val="62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62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6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.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181: Clause 6.3 and 9.4</w:t>
      </w:r>
    </w:p>
    <w:p>
      <w:pPr>
        <w:pStyle w:val="62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6.8.3.5</w:t>
      </w:r>
    </w:p>
    <w:p>
      <w:pPr>
        <w:pStyle w:val="62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3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numPr>
          <w:ilvl w:val="0"/>
          <w:numId w:val="0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This contribution provides a text proposal to TS36.181 [1] on sub-clause 6.3 and 9.4. </w:t>
      </w:r>
    </w:p>
    <w:p>
      <w:pPr>
        <w:pStyle w:val="3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>R4-2302451, TS 36.181 SAN conformance testing skeleton and work-split arrangement, Huawei, approved.</w:t>
      </w:r>
    </w:p>
    <w:p>
      <w:pPr>
        <w:pStyle w:val="3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p>
      <w:pPr>
        <w:jc w:val="center"/>
        <w:rPr>
          <w:rFonts w:hint="eastAsia"/>
          <w:lang w:eastAsia="zh-CN"/>
        </w:rPr>
      </w:pPr>
      <w:bookmarkStart w:id="49" w:name="_Toc401926271"/>
      <w:bookmarkStart w:id="50" w:name="_Toc382471338"/>
      <w:bookmarkStart w:id="51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  <w:bookmarkEnd w:id="49"/>
      <w:bookmarkEnd w:id="50"/>
      <w:bookmarkEnd w:id="51"/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6.3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Output power dynamics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pStyle w:val="5"/>
        <w:rPr>
          <w:ins w:id="0" w:author="ZTE,Fei Xue" w:date="2023-04-10T11:11:15Z"/>
        </w:rPr>
      </w:pPr>
      <w:bookmarkStart w:id="52" w:name="_Toc53182388"/>
      <w:bookmarkStart w:id="53" w:name="_Toc75242653"/>
      <w:bookmarkStart w:id="54" w:name="_Toc82595102"/>
      <w:bookmarkStart w:id="55" w:name="_Toc120606673"/>
      <w:bookmarkStart w:id="56" w:name="_Toc120629430"/>
      <w:bookmarkStart w:id="57" w:name="_Toc120607027"/>
      <w:bookmarkStart w:id="58" w:name="_Toc106201317"/>
      <w:bookmarkStart w:id="59" w:name="_Toc120545153"/>
      <w:bookmarkStart w:id="60" w:name="_Toc37272119"/>
      <w:bookmarkStart w:id="61" w:name="_Toc58862633"/>
      <w:bookmarkStart w:id="62" w:name="_Toc36645065"/>
      <w:bookmarkStart w:id="63" w:name="_Toc120607747"/>
      <w:bookmarkStart w:id="64" w:name="_Toc21099889"/>
      <w:bookmarkStart w:id="65" w:name="_Toc89955133"/>
      <w:bookmarkStart w:id="66" w:name="_Toc58860129"/>
      <w:bookmarkStart w:id="67" w:name="_Toc98773558"/>
      <w:bookmarkStart w:id="68" w:name="_Toc45884365"/>
      <w:bookmarkStart w:id="69" w:name="_Toc120607384"/>
      <w:bookmarkStart w:id="70" w:name="_Toc120608857"/>
      <w:bookmarkStart w:id="71" w:name="_Toc120544798"/>
      <w:bookmarkStart w:id="72" w:name="_Toc120614579"/>
      <w:bookmarkStart w:id="73" w:name="_Toc61182626"/>
      <w:bookmarkStart w:id="74" w:name="_Toc120609628"/>
      <w:bookmarkStart w:id="75" w:name="_Toc120611173"/>
      <w:bookmarkStart w:id="76" w:name="_Toc120628257"/>
      <w:bookmarkStart w:id="77" w:name="_Toc120612000"/>
      <w:bookmarkStart w:id="78" w:name="_Toc120628842"/>
      <w:bookmarkStart w:id="79" w:name="_Toc120610019"/>
      <w:bookmarkStart w:id="80" w:name="_Toc29809687"/>
      <w:bookmarkStart w:id="81" w:name="_Toc120623340"/>
      <w:bookmarkStart w:id="82" w:name="_Toc120624939"/>
      <w:bookmarkStart w:id="83" w:name="_Toc120612420"/>
      <w:bookmarkStart w:id="84" w:name="_Toc120622721"/>
      <w:bookmarkStart w:id="85" w:name="_Toc74961742"/>
      <w:bookmarkStart w:id="86" w:name="_Toc66727939"/>
      <w:bookmarkStart w:id="87" w:name="_Toc120610771"/>
      <w:bookmarkStart w:id="88" w:name="_Toc120608112"/>
      <w:bookmarkStart w:id="89" w:name="_Toc120608477"/>
      <w:bookmarkStart w:id="90" w:name="_Toc120627116"/>
      <w:bookmarkStart w:id="91" w:name="_Toc120613276"/>
      <w:bookmarkStart w:id="92" w:name="_Toc120626560"/>
      <w:bookmarkStart w:id="93" w:name="_Toc120623865"/>
      <w:bookmarkStart w:id="94" w:name="_Toc120632232"/>
      <w:bookmarkStart w:id="95" w:name="_Toc120611582"/>
      <w:bookmarkStart w:id="96" w:name="_Toc120622215"/>
      <w:bookmarkStart w:id="97" w:name="_Toc120609237"/>
      <w:bookmarkStart w:id="98" w:name="_Toc120626013"/>
      <w:bookmarkStart w:id="99" w:name="_Toc120627681"/>
      <w:bookmarkStart w:id="100" w:name="_Toc120545769"/>
      <w:bookmarkStart w:id="101" w:name="_Toc120634183"/>
      <w:bookmarkStart w:id="102" w:name="_Toc120634834"/>
      <w:bookmarkStart w:id="103" w:name="_Toc120614136"/>
      <w:bookmarkStart w:id="104" w:name="_Toc120630931"/>
      <w:bookmarkStart w:id="105" w:name="_Toc76544999"/>
      <w:bookmarkStart w:id="106" w:name="_Toc120632882"/>
      <w:bookmarkStart w:id="107" w:name="_Toc120633532"/>
      <w:bookmarkStart w:id="108" w:name="_Toc120613706"/>
      <w:bookmarkStart w:id="109" w:name="_Toc120624402"/>
      <w:bookmarkStart w:id="110" w:name="_Toc120615038"/>
      <w:bookmarkStart w:id="111" w:name="_Toc121822586"/>
      <w:bookmarkStart w:id="112" w:name="_Toc121754628"/>
      <w:bookmarkStart w:id="113" w:name="_Toc120631582"/>
      <w:bookmarkStart w:id="114" w:name="_Toc127032122"/>
      <w:bookmarkStart w:id="115" w:name="_Toc120625476"/>
      <w:bookmarkStart w:id="116" w:name="_Toc121753958"/>
      <w:bookmarkStart w:id="117" w:name="_Toc120612847"/>
      <w:r>
        <w:t>6.3.1</w:t>
      </w:r>
      <w:r>
        <w:tab/>
      </w:r>
      <w:r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>
      <w:ins w:id="1" w:author="ZTE,Fei Xue" w:date="2023-04-10T11:11:15Z">
        <w:r>
          <w:rPr/>
          <w:t xml:space="preserve">The requirements in clause 6.3 apply during the </w:t>
        </w:r>
      </w:ins>
      <w:ins w:id="2" w:author="ZTE,Fei Xue" w:date="2023-04-10T11:11:15Z">
        <w:r>
          <w:rPr>
            <w:i/>
          </w:rPr>
          <w:t>transmitter ON period</w:t>
        </w:r>
      </w:ins>
      <w:ins w:id="3" w:author="ZTE,Fei Xue" w:date="2023-04-10T11:11:15Z">
        <w:r>
          <w:rPr/>
          <w:t>. Transmit signal quality requirements (as specified in clause 6.5) shall be maintained for the output power dynamics requirements of this clause.</w:t>
        </w:r>
      </w:ins>
    </w:p>
    <w:p>
      <w:pPr>
        <w:pStyle w:val="5"/>
      </w:pPr>
      <w:bookmarkStart w:id="118" w:name="_Toc37272120"/>
      <w:bookmarkStart w:id="119" w:name="_Toc120606674"/>
      <w:bookmarkStart w:id="120" w:name="_Toc58860130"/>
      <w:bookmarkStart w:id="121" w:name="_Toc36645066"/>
      <w:bookmarkStart w:id="122" w:name="_Toc120544799"/>
      <w:bookmarkStart w:id="123" w:name="_Toc120545154"/>
      <w:bookmarkStart w:id="124" w:name="_Toc29809688"/>
      <w:bookmarkStart w:id="125" w:name="_Toc120607028"/>
      <w:bookmarkStart w:id="126" w:name="_Toc120612001"/>
      <w:bookmarkStart w:id="127" w:name="_Toc120608858"/>
      <w:bookmarkStart w:id="128" w:name="_Toc58862634"/>
      <w:bookmarkStart w:id="129" w:name="_Toc120627682"/>
      <w:bookmarkStart w:id="130" w:name="_Toc98773559"/>
      <w:bookmarkStart w:id="131" w:name="_Toc74961743"/>
      <w:bookmarkStart w:id="132" w:name="_Toc120612848"/>
      <w:bookmarkStart w:id="133" w:name="_Toc75242654"/>
      <w:bookmarkStart w:id="134" w:name="_Toc82595103"/>
      <w:bookmarkStart w:id="135" w:name="_Toc120613707"/>
      <w:bookmarkStart w:id="136" w:name="_Toc89955134"/>
      <w:bookmarkStart w:id="137" w:name="_Toc120545770"/>
      <w:bookmarkStart w:id="138" w:name="_Toc120610020"/>
      <w:bookmarkStart w:id="139" w:name="_Toc120609629"/>
      <w:bookmarkStart w:id="140" w:name="_Toc120608478"/>
      <w:bookmarkStart w:id="141" w:name="_Toc120624940"/>
      <w:bookmarkStart w:id="142" w:name="_Toc21099890"/>
      <w:bookmarkStart w:id="143" w:name="_Toc61182627"/>
      <w:bookmarkStart w:id="144" w:name="_Toc120622216"/>
      <w:bookmarkStart w:id="145" w:name="_Toc120611174"/>
      <w:bookmarkStart w:id="146" w:name="_Toc45884366"/>
      <w:bookmarkStart w:id="147" w:name="_Toc120607748"/>
      <w:bookmarkStart w:id="148" w:name="_Toc120623341"/>
      <w:bookmarkStart w:id="149" w:name="_Toc120630932"/>
      <w:bookmarkStart w:id="150" w:name="_Toc120612421"/>
      <w:bookmarkStart w:id="151" w:name="_Toc120609238"/>
      <w:bookmarkStart w:id="152" w:name="_Toc76545000"/>
      <w:bookmarkStart w:id="153" w:name="_Toc106201318"/>
      <w:bookmarkStart w:id="154" w:name="_Toc120614137"/>
      <w:bookmarkStart w:id="155" w:name="_Toc120632233"/>
      <w:bookmarkStart w:id="156" w:name="_Toc120614580"/>
      <w:bookmarkStart w:id="157" w:name="_Toc120631583"/>
      <w:bookmarkStart w:id="158" w:name="_Toc120632883"/>
      <w:bookmarkStart w:id="159" w:name="_Toc120624403"/>
      <w:bookmarkStart w:id="160" w:name="_Toc120633533"/>
      <w:bookmarkStart w:id="161" w:name="_Toc120625477"/>
      <w:bookmarkStart w:id="162" w:name="_Toc121822587"/>
      <w:bookmarkStart w:id="163" w:name="_Toc120615039"/>
      <w:bookmarkStart w:id="164" w:name="_Toc120628843"/>
      <w:bookmarkStart w:id="165" w:name="_Toc120607385"/>
      <w:bookmarkStart w:id="166" w:name="_Toc53182389"/>
      <w:bookmarkStart w:id="167" w:name="_Toc120628258"/>
      <w:bookmarkStart w:id="168" w:name="_Toc120626014"/>
      <w:bookmarkStart w:id="169" w:name="_Toc120623866"/>
      <w:bookmarkStart w:id="170" w:name="_Toc120611583"/>
      <w:bookmarkStart w:id="171" w:name="_Toc120634184"/>
      <w:bookmarkStart w:id="172" w:name="_Toc127032123"/>
      <w:bookmarkStart w:id="173" w:name="_Toc120627117"/>
      <w:bookmarkStart w:id="174" w:name="_Toc120634835"/>
      <w:bookmarkStart w:id="175" w:name="_Toc66727940"/>
      <w:bookmarkStart w:id="176" w:name="_Toc120613277"/>
      <w:bookmarkStart w:id="177" w:name="_Toc121754629"/>
      <w:bookmarkStart w:id="178" w:name="_Toc120629431"/>
      <w:bookmarkStart w:id="179" w:name="_Toc120608113"/>
      <w:bookmarkStart w:id="180" w:name="_Toc120610772"/>
      <w:bookmarkStart w:id="181" w:name="_Toc121753959"/>
      <w:bookmarkStart w:id="182" w:name="_Toc120622722"/>
      <w:bookmarkStart w:id="183" w:name="_Toc120626561"/>
      <w:r>
        <w:t>6.3.2</w:t>
      </w:r>
      <w:r>
        <w:tab/>
      </w:r>
      <w:r>
        <w:rPr>
          <w:rFonts w:hint="eastAsia"/>
        </w:rPr>
        <w:t>RE power control dynamic range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>
      <w:pPr>
        <w:pStyle w:val="6"/>
        <w:rPr>
          <w:ins w:id="4" w:author="ZTE,Fei Xue" w:date="2023-04-10T11:11:24Z"/>
        </w:rPr>
      </w:pPr>
      <w:bookmarkStart w:id="184" w:name="_Toc120609630"/>
      <w:bookmarkStart w:id="185" w:name="_Toc120630933"/>
      <w:bookmarkStart w:id="186" w:name="_Toc120612849"/>
      <w:bookmarkStart w:id="187" w:name="_Toc120609239"/>
      <w:bookmarkStart w:id="188" w:name="_Toc120611175"/>
      <w:bookmarkStart w:id="189" w:name="_Toc120629432"/>
      <w:bookmarkStart w:id="190" w:name="_Toc120615040"/>
      <w:bookmarkStart w:id="191" w:name="_Toc120608859"/>
      <w:bookmarkStart w:id="192" w:name="_Toc127032124"/>
      <w:bookmarkStart w:id="193" w:name="_Toc82595104"/>
      <w:bookmarkStart w:id="194" w:name="_Toc120625478"/>
      <w:bookmarkStart w:id="195" w:name="_Toc120634836"/>
      <w:bookmarkStart w:id="196" w:name="_Toc120628259"/>
      <w:bookmarkStart w:id="197" w:name="_Toc37272121"/>
      <w:bookmarkStart w:id="198" w:name="_Toc45884367"/>
      <w:bookmarkStart w:id="199" w:name="_Toc120606675"/>
      <w:bookmarkStart w:id="200" w:name="_Toc120634185"/>
      <w:bookmarkStart w:id="201" w:name="_Toc120612422"/>
      <w:bookmarkStart w:id="202" w:name="_Toc120545771"/>
      <w:bookmarkStart w:id="203" w:name="_Toc120610773"/>
      <w:bookmarkStart w:id="204" w:name="_Toc120622723"/>
      <w:bookmarkStart w:id="205" w:name="_Toc120631584"/>
      <w:bookmarkStart w:id="206" w:name="_Toc120610021"/>
      <w:bookmarkStart w:id="207" w:name="_Toc120632234"/>
      <w:bookmarkStart w:id="208" w:name="_Toc120613708"/>
      <w:bookmarkStart w:id="209" w:name="_Toc74961744"/>
      <w:bookmarkStart w:id="210" w:name="_Toc120632884"/>
      <w:bookmarkStart w:id="211" w:name="_Toc121822588"/>
      <w:bookmarkStart w:id="212" w:name="_Toc120622217"/>
      <w:bookmarkStart w:id="213" w:name="_Toc120624941"/>
      <w:bookmarkStart w:id="214" w:name="_Toc58860131"/>
      <w:bookmarkStart w:id="215" w:name="_Toc120614581"/>
      <w:bookmarkStart w:id="216" w:name="_Toc120613278"/>
      <w:bookmarkStart w:id="217" w:name="_Toc120608479"/>
      <w:bookmarkStart w:id="218" w:name="_Toc120612002"/>
      <w:bookmarkStart w:id="219" w:name="_Toc121754630"/>
      <w:bookmarkStart w:id="220" w:name="_Toc120623867"/>
      <w:bookmarkStart w:id="221" w:name="_Toc120627683"/>
      <w:bookmarkStart w:id="222" w:name="_Toc29809689"/>
      <w:bookmarkStart w:id="223" w:name="_Toc120623342"/>
      <w:bookmarkStart w:id="224" w:name="_Toc76545001"/>
      <w:bookmarkStart w:id="225" w:name="_Toc58862635"/>
      <w:bookmarkStart w:id="226" w:name="_Toc120607029"/>
      <w:bookmarkStart w:id="227" w:name="_Toc36645067"/>
      <w:bookmarkStart w:id="228" w:name="_Toc120614138"/>
      <w:bookmarkStart w:id="229" w:name="_Toc120607749"/>
      <w:bookmarkStart w:id="230" w:name="_Toc89955135"/>
      <w:bookmarkStart w:id="231" w:name="_Toc120633534"/>
      <w:bookmarkStart w:id="232" w:name="_Toc120626015"/>
      <w:bookmarkStart w:id="233" w:name="_Toc120626562"/>
      <w:bookmarkStart w:id="234" w:name="_Toc66727941"/>
      <w:bookmarkStart w:id="235" w:name="_Toc121753960"/>
      <w:bookmarkStart w:id="236" w:name="_Toc120545155"/>
      <w:bookmarkStart w:id="237" w:name="_Toc120608114"/>
      <w:bookmarkStart w:id="238" w:name="_Toc120544800"/>
      <w:bookmarkStart w:id="239" w:name="_Toc120607386"/>
      <w:bookmarkStart w:id="240" w:name="_Toc53182390"/>
      <w:bookmarkStart w:id="241" w:name="_Toc98773560"/>
      <w:bookmarkStart w:id="242" w:name="_Toc120611584"/>
      <w:bookmarkStart w:id="243" w:name="_Toc106201319"/>
      <w:bookmarkStart w:id="244" w:name="_Toc61182628"/>
      <w:bookmarkStart w:id="245" w:name="_Toc120628844"/>
      <w:bookmarkStart w:id="246" w:name="_Toc120624404"/>
      <w:bookmarkStart w:id="247" w:name="_Toc120627118"/>
      <w:bookmarkStart w:id="248" w:name="_Toc21099891"/>
      <w:bookmarkStart w:id="249" w:name="_Toc75242655"/>
      <w:r>
        <w:t>6.3.2.1</w:t>
      </w:r>
      <w:r>
        <w:tab/>
      </w:r>
      <w:r>
        <w:t>Definition and applicability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>
      <w:ins w:id="5" w:author="ZTE,Fei Xue" w:date="2023-04-10T11:11:24Z">
        <w:r>
          <w:rPr/>
          <w:t xml:space="preserve">The RE power control dynamic range is the difference between the power of an RE and the average RE power for a </w:t>
        </w:r>
      </w:ins>
      <w:ins w:id="6" w:author="ZTE,Fei Xue" w:date="2023-04-10T11:11:24Z">
        <w:r>
          <w:rPr>
            <w:rFonts w:hint="eastAsia"/>
            <w:lang w:val="en-US" w:eastAsia="zh-CN"/>
          </w:rPr>
          <w:t>SAN</w:t>
        </w:r>
      </w:ins>
      <w:ins w:id="7" w:author="ZTE,Fei Xue" w:date="2023-04-10T11:11:24Z">
        <w:r>
          <w:rPr/>
          <w:t xml:space="preserve"> at </w:t>
        </w:r>
      </w:ins>
      <w:ins w:id="8" w:author="ZTE,Fei Xue" w:date="2023-04-10T11:11:24Z">
        <w:r>
          <w:rPr>
            <w:i/>
          </w:rPr>
          <w:t>maximum carrier output power</w:t>
        </w:r>
      </w:ins>
      <w:ins w:id="9" w:author="ZTE,Fei Xue" w:date="2023-04-10T11:11:24Z">
        <w:r>
          <w:rPr/>
          <w:t xml:space="preserve"> </w:t>
        </w:r>
      </w:ins>
      <w:ins w:id="10" w:author="ZTE,Fei Xue" w:date="2023-04-10T11:11:24Z">
        <w:r>
          <w:rPr>
            <w:rFonts w:cs="v5.0.0"/>
          </w:rPr>
          <w:t>(</w:t>
        </w:r>
      </w:ins>
      <w:ins w:id="11" w:author="ZTE,Fei Xue" w:date="2023-04-10T11:11:24Z">
        <w:r>
          <w:rPr/>
          <w:t>P</w:t>
        </w:r>
      </w:ins>
      <w:ins w:id="12" w:author="ZTE,Fei Xue" w:date="2023-04-10T11:11:24Z">
        <w:r>
          <w:rPr>
            <w:vertAlign w:val="subscript"/>
          </w:rPr>
          <w:t>max,c,TABC</w:t>
        </w:r>
      </w:ins>
      <w:ins w:id="13" w:author="ZTE,Fei Xue" w:date="2023-04-10T11:11:24Z">
        <w:r>
          <w:rPr/>
          <w:t>) for a specified reference condition.</w:t>
        </w:r>
      </w:ins>
    </w:p>
    <w:p>
      <w:pPr>
        <w:pStyle w:val="6"/>
        <w:rPr>
          <w:ins w:id="14" w:author="ZTE,Fei Xue" w:date="2023-04-10T11:11:35Z"/>
        </w:rPr>
      </w:pPr>
      <w:bookmarkStart w:id="250" w:name="_Toc120607387"/>
      <w:bookmarkStart w:id="251" w:name="_Toc98773561"/>
      <w:bookmarkStart w:id="252" w:name="_Toc120544801"/>
      <w:bookmarkStart w:id="253" w:name="_Toc120609240"/>
      <w:bookmarkStart w:id="254" w:name="_Toc74961745"/>
      <w:bookmarkStart w:id="255" w:name="_Toc120606676"/>
      <w:bookmarkStart w:id="256" w:name="_Toc29809690"/>
      <w:bookmarkStart w:id="257" w:name="_Toc120608480"/>
      <w:bookmarkStart w:id="258" w:name="_Toc21099892"/>
      <w:bookmarkStart w:id="259" w:name="_Toc82595105"/>
      <w:bookmarkStart w:id="260" w:name="_Toc36645068"/>
      <w:bookmarkStart w:id="261" w:name="_Toc75242656"/>
      <w:bookmarkStart w:id="262" w:name="_Toc61182629"/>
      <w:bookmarkStart w:id="263" w:name="_Toc120612850"/>
      <w:bookmarkStart w:id="264" w:name="_Toc120607750"/>
      <w:bookmarkStart w:id="265" w:name="_Toc45884368"/>
      <w:bookmarkStart w:id="266" w:name="_Toc66727942"/>
      <w:bookmarkStart w:id="267" w:name="_Toc120612423"/>
      <w:bookmarkStart w:id="268" w:name="_Toc120545156"/>
      <w:bookmarkStart w:id="269" w:name="_Toc120608115"/>
      <w:bookmarkStart w:id="270" w:name="_Toc120609631"/>
      <w:bookmarkStart w:id="271" w:name="_Toc89955136"/>
      <w:bookmarkStart w:id="272" w:name="_Toc58862636"/>
      <w:bookmarkStart w:id="273" w:name="_Toc106201320"/>
      <w:bookmarkStart w:id="274" w:name="_Toc76545002"/>
      <w:bookmarkStart w:id="275" w:name="_Toc120615041"/>
      <w:bookmarkStart w:id="276" w:name="_Toc37272122"/>
      <w:bookmarkStart w:id="277" w:name="_Toc120611176"/>
      <w:bookmarkStart w:id="278" w:name="_Toc53182391"/>
      <w:bookmarkStart w:id="279" w:name="_Toc120545772"/>
      <w:bookmarkStart w:id="280" w:name="_Toc120607030"/>
      <w:bookmarkStart w:id="281" w:name="_Toc58860132"/>
      <w:bookmarkStart w:id="282" w:name="_Toc121753961"/>
      <w:bookmarkStart w:id="283" w:name="_Toc120624942"/>
      <w:bookmarkStart w:id="284" w:name="_Toc127032125"/>
      <w:bookmarkStart w:id="285" w:name="_Toc120630934"/>
      <w:bookmarkStart w:id="286" w:name="_Toc120610774"/>
      <w:bookmarkStart w:id="287" w:name="_Toc120614582"/>
      <w:bookmarkStart w:id="288" w:name="_Toc120633535"/>
      <w:bookmarkStart w:id="289" w:name="_Toc120613709"/>
      <w:bookmarkStart w:id="290" w:name="_Toc120628845"/>
      <w:bookmarkStart w:id="291" w:name="_Toc120626016"/>
      <w:bookmarkStart w:id="292" w:name="_Toc120626563"/>
      <w:bookmarkStart w:id="293" w:name="_Toc120614139"/>
      <w:bookmarkStart w:id="294" w:name="_Toc120623868"/>
      <w:bookmarkStart w:id="295" w:name="_Toc120608860"/>
      <w:bookmarkStart w:id="296" w:name="_Toc120628260"/>
      <w:bookmarkStart w:id="297" w:name="_Toc120629433"/>
      <w:bookmarkStart w:id="298" w:name="_Toc120627684"/>
      <w:bookmarkStart w:id="299" w:name="_Toc120625479"/>
      <w:bookmarkStart w:id="300" w:name="_Toc120613279"/>
      <w:bookmarkStart w:id="301" w:name="_Toc120631585"/>
      <w:bookmarkStart w:id="302" w:name="_Toc120627119"/>
      <w:bookmarkStart w:id="303" w:name="_Toc121754631"/>
      <w:bookmarkStart w:id="304" w:name="_Toc120634186"/>
      <w:bookmarkStart w:id="305" w:name="_Toc120623343"/>
      <w:bookmarkStart w:id="306" w:name="_Toc120632235"/>
      <w:bookmarkStart w:id="307" w:name="_Toc120612003"/>
      <w:bookmarkStart w:id="308" w:name="_Toc120622724"/>
      <w:bookmarkStart w:id="309" w:name="_Toc121822589"/>
      <w:bookmarkStart w:id="310" w:name="_Toc120610022"/>
      <w:bookmarkStart w:id="311" w:name="_Toc120622218"/>
      <w:bookmarkStart w:id="312" w:name="_Toc120611585"/>
      <w:bookmarkStart w:id="313" w:name="_Toc120632885"/>
      <w:bookmarkStart w:id="314" w:name="_Toc120634837"/>
      <w:bookmarkStart w:id="315" w:name="_Toc120624405"/>
      <w:r>
        <w:t>6.3.2.2</w:t>
      </w:r>
      <w:r>
        <w:tab/>
      </w:r>
      <w:r>
        <w:t>Minimum requirement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>
      <w:pPr>
        <w:rPr>
          <w:ins w:id="15" w:author="ZTE,Fei Xue" w:date="2023-04-10T11:11:35Z"/>
          <w:lang w:eastAsia="zh-CN"/>
        </w:rPr>
      </w:pPr>
      <w:ins w:id="16" w:author="ZTE,Fei Xue" w:date="2023-04-10T11:11:35Z">
        <w:r>
          <w:rPr>
            <w:lang w:eastAsia="zh-CN"/>
          </w:rPr>
          <w:t xml:space="preserve">The minimum requirement applies per </w:t>
        </w:r>
      </w:ins>
      <w:ins w:id="17" w:author="ZTE,Fei Xue" w:date="2023-04-10T11:11:35Z">
        <w:r>
          <w:rPr>
            <w:i/>
            <w:lang w:eastAsia="zh-CN"/>
          </w:rPr>
          <w:t>single-band connector</w:t>
        </w:r>
      </w:ins>
      <w:ins w:id="18" w:author="ZTE,Fei Xue" w:date="2023-04-10T11:11:35Z">
        <w:r>
          <w:rPr>
            <w:rFonts w:cs="v5.0.0"/>
          </w:rPr>
          <w:t xml:space="preserve"> in the </w:t>
        </w:r>
      </w:ins>
      <w:ins w:id="19" w:author="ZTE,Fei Xue" w:date="2023-04-10T11:11:35Z">
        <w:r>
          <w:rPr>
            <w:rFonts w:cs="v5.0.0"/>
            <w:i/>
            <w:iCs/>
          </w:rPr>
          <w:t>operating band</w:t>
        </w:r>
      </w:ins>
      <w:ins w:id="20" w:author="ZTE,Fei Xue" w:date="2023-04-10T11:11:35Z">
        <w:r>
          <w:rPr>
            <w:lang w:eastAsia="zh-CN"/>
          </w:rPr>
          <w:t>.</w:t>
        </w:r>
      </w:ins>
    </w:p>
    <w:p>
      <w:ins w:id="21" w:author="ZTE,Fei Xue" w:date="2023-04-10T11:11:35Z">
        <w:r>
          <w:rPr/>
          <w:t xml:space="preserve">The minimum requirement for </w:t>
        </w:r>
      </w:ins>
      <w:ins w:id="22" w:author="ZTE,Fei Xue" w:date="2023-04-10T11:11:35Z">
        <w:r>
          <w:rPr>
            <w:rFonts w:hint="eastAsia"/>
            <w:i/>
            <w:iCs/>
            <w:lang w:val="en-US" w:eastAsia="zh-CN"/>
          </w:rPr>
          <w:t>SAN</w:t>
        </w:r>
      </w:ins>
      <w:ins w:id="23" w:author="ZTE,Fei Xue" w:date="2023-04-10T11:11:35Z">
        <w:r>
          <w:rPr>
            <w:i/>
          </w:rPr>
          <w:t xml:space="preserve"> type 1-H </w:t>
        </w:r>
      </w:ins>
      <w:ins w:id="24" w:author="ZTE,Fei Xue" w:date="2023-04-10T11:11:35Z">
        <w:r>
          <w:rPr/>
          <w:t>is defined in TS 3</w:t>
        </w:r>
      </w:ins>
      <w:ins w:id="25" w:author="ZTE,Fei Xue" w:date="2023-04-10T11:11:39Z">
        <w:r>
          <w:rPr>
            <w:rFonts w:hint="eastAsia" w:eastAsia="宋体"/>
            <w:lang w:val="en-US" w:eastAsia="zh-CN"/>
          </w:rPr>
          <w:t>6</w:t>
        </w:r>
      </w:ins>
      <w:ins w:id="26" w:author="ZTE,Fei Xue" w:date="2023-04-10T11:11:35Z">
        <w:r>
          <w:rPr/>
          <w:t>.10</w:t>
        </w:r>
      </w:ins>
      <w:ins w:id="27" w:author="ZTE,Fei Xue" w:date="2023-04-10T11:11:35Z">
        <w:r>
          <w:rPr>
            <w:rFonts w:hint="eastAsia"/>
            <w:lang w:val="en-US" w:eastAsia="zh-CN"/>
          </w:rPr>
          <w:t>8</w:t>
        </w:r>
      </w:ins>
      <w:ins w:id="28" w:author="ZTE,Fei Xue" w:date="2023-04-10T11:11:35Z">
        <w:r>
          <w:rPr/>
          <w:t> [2], clause 6.3.2.</w:t>
        </w:r>
      </w:ins>
    </w:p>
    <w:p>
      <w:pPr>
        <w:pStyle w:val="6"/>
        <w:rPr>
          <w:ins w:id="29" w:author="ZTE,Fei Xue" w:date="2023-04-10T11:14:30Z"/>
        </w:rPr>
      </w:pPr>
      <w:bookmarkStart w:id="316" w:name="_Toc120607388"/>
      <w:bookmarkStart w:id="317" w:name="_Toc58862637"/>
      <w:bookmarkStart w:id="318" w:name="_Toc61182630"/>
      <w:bookmarkStart w:id="319" w:name="_Toc120544802"/>
      <w:bookmarkStart w:id="320" w:name="_Toc120545157"/>
      <w:bookmarkStart w:id="321" w:name="_Toc98773562"/>
      <w:bookmarkStart w:id="322" w:name="_Toc82595106"/>
      <w:bookmarkStart w:id="323" w:name="_Toc66727943"/>
      <w:bookmarkStart w:id="324" w:name="_Toc36645069"/>
      <w:bookmarkStart w:id="325" w:name="_Toc120613710"/>
      <w:bookmarkStart w:id="326" w:name="_Toc74961746"/>
      <w:bookmarkStart w:id="327" w:name="_Toc53182392"/>
      <w:bookmarkStart w:id="328" w:name="_Toc120607031"/>
      <w:bookmarkStart w:id="329" w:name="_Toc29809691"/>
      <w:bookmarkStart w:id="330" w:name="_Toc120608116"/>
      <w:bookmarkStart w:id="331" w:name="_Toc37272123"/>
      <w:bookmarkStart w:id="332" w:name="_Toc21099893"/>
      <w:bookmarkStart w:id="333" w:name="_Toc120545773"/>
      <w:bookmarkStart w:id="334" w:name="_Toc120607751"/>
      <w:bookmarkStart w:id="335" w:name="_Toc120606677"/>
      <w:bookmarkStart w:id="336" w:name="_Toc58860133"/>
      <w:bookmarkStart w:id="337" w:name="_Toc76545003"/>
      <w:bookmarkStart w:id="338" w:name="_Toc89955137"/>
      <w:bookmarkStart w:id="339" w:name="_Toc120611586"/>
      <w:bookmarkStart w:id="340" w:name="_Toc120609632"/>
      <w:bookmarkStart w:id="341" w:name="_Toc120609241"/>
      <w:bookmarkStart w:id="342" w:name="_Toc120614140"/>
      <w:bookmarkStart w:id="343" w:name="_Toc120612004"/>
      <w:bookmarkStart w:id="344" w:name="_Toc120613280"/>
      <w:bookmarkStart w:id="345" w:name="_Toc120612424"/>
      <w:bookmarkStart w:id="346" w:name="_Toc106201321"/>
      <w:bookmarkStart w:id="347" w:name="_Toc120622219"/>
      <w:bookmarkStart w:id="348" w:name="_Toc120623344"/>
      <w:bookmarkStart w:id="349" w:name="_Toc120610023"/>
      <w:bookmarkStart w:id="350" w:name="_Toc120610775"/>
      <w:bookmarkStart w:id="351" w:name="_Toc45884369"/>
      <w:bookmarkStart w:id="352" w:name="_Toc120614583"/>
      <w:bookmarkStart w:id="353" w:name="_Toc120608481"/>
      <w:bookmarkStart w:id="354" w:name="_Toc120627685"/>
      <w:bookmarkStart w:id="355" w:name="_Toc120611177"/>
      <w:bookmarkStart w:id="356" w:name="_Toc120615042"/>
      <w:bookmarkStart w:id="357" w:name="_Toc120608861"/>
      <w:bookmarkStart w:id="358" w:name="_Toc120612851"/>
      <w:bookmarkStart w:id="359" w:name="_Toc75242657"/>
      <w:bookmarkStart w:id="360" w:name="_Toc120624943"/>
      <w:bookmarkStart w:id="361" w:name="_Toc120623869"/>
      <w:bookmarkStart w:id="362" w:name="_Toc120625480"/>
      <w:bookmarkStart w:id="363" w:name="_Toc120626017"/>
      <w:bookmarkStart w:id="364" w:name="_Toc120629434"/>
      <w:bookmarkStart w:id="365" w:name="_Toc120627120"/>
      <w:bookmarkStart w:id="366" w:name="_Toc120624406"/>
      <w:bookmarkStart w:id="367" w:name="_Toc120630935"/>
      <w:bookmarkStart w:id="368" w:name="_Toc127032126"/>
      <w:bookmarkStart w:id="369" w:name="_Toc120634187"/>
      <w:bookmarkStart w:id="370" w:name="_Toc120628261"/>
      <w:bookmarkStart w:id="371" w:name="_Toc121754632"/>
      <w:bookmarkStart w:id="372" w:name="_Toc120626564"/>
      <w:bookmarkStart w:id="373" w:name="_Toc120633536"/>
      <w:bookmarkStart w:id="374" w:name="_Toc120628846"/>
      <w:bookmarkStart w:id="375" w:name="_Toc120622725"/>
      <w:bookmarkStart w:id="376" w:name="_Toc121822590"/>
      <w:bookmarkStart w:id="377" w:name="_Toc120634838"/>
      <w:bookmarkStart w:id="378" w:name="_Toc120631586"/>
      <w:bookmarkStart w:id="379" w:name="_Toc120632236"/>
      <w:bookmarkStart w:id="380" w:name="_Toc120632886"/>
      <w:bookmarkStart w:id="381" w:name="_Toc121753962"/>
      <w:r>
        <w:t>6.3.2.3</w:t>
      </w:r>
      <w:r>
        <w:tab/>
      </w:r>
      <w:r>
        <w:t>Test purpose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>
      <w:ins w:id="30" w:author="ZTE,Fei Xue" w:date="2023-04-10T11:14:31Z">
        <w:r>
          <w:rPr/>
          <w:t xml:space="preserve">No specific test or test requirements are defined for conducted </w:t>
        </w:r>
      </w:ins>
      <w:ins w:id="31" w:author="ZTE,Fei Xue" w:date="2023-04-10T11:14:31Z">
        <w:r>
          <w:rPr>
            <w:lang w:eastAsia="ja-JP"/>
          </w:rPr>
          <w:t>RE power control dynamic range</w:t>
        </w:r>
      </w:ins>
      <w:ins w:id="32" w:author="ZTE,Fei Xue" w:date="2023-04-10T11:14:31Z">
        <w:r>
          <w:rPr/>
          <w:t>. The Error Vector Magnitude (EVM) test, as described in clause 6.</w:t>
        </w:r>
      </w:ins>
      <w:ins w:id="33" w:author="ZTE,Fei Xue" w:date="2023-04-10T11:14:31Z">
        <w:r>
          <w:rPr>
            <w:lang w:eastAsia="ja-JP"/>
          </w:rPr>
          <w:t>5.4</w:t>
        </w:r>
      </w:ins>
      <w:ins w:id="34" w:author="ZTE,Fei Xue" w:date="2023-04-10T11:14:31Z">
        <w:r>
          <w:rPr/>
          <w:t xml:space="preserve"> provides sufficient test coverage for this requirement.</w:t>
        </w:r>
      </w:ins>
    </w:p>
    <w:p>
      <w:pPr>
        <w:pStyle w:val="5"/>
      </w:pPr>
      <w:bookmarkStart w:id="382" w:name="_Toc36645070"/>
      <w:bookmarkStart w:id="383" w:name="_Toc120634188"/>
      <w:bookmarkStart w:id="384" w:name="_Toc120613281"/>
      <w:bookmarkStart w:id="385" w:name="_Toc37272124"/>
      <w:bookmarkStart w:id="386" w:name="_Toc76545004"/>
      <w:bookmarkStart w:id="387" w:name="_Toc82595107"/>
      <w:bookmarkStart w:id="388" w:name="_Toc45884370"/>
      <w:bookmarkStart w:id="389" w:name="_Toc120610776"/>
      <w:bookmarkStart w:id="390" w:name="_Toc66727944"/>
      <w:bookmarkStart w:id="391" w:name="_Toc120606678"/>
      <w:bookmarkStart w:id="392" w:name="_Toc120544803"/>
      <w:bookmarkStart w:id="393" w:name="_Toc120545158"/>
      <w:bookmarkStart w:id="394" w:name="_Toc120607752"/>
      <w:bookmarkStart w:id="395" w:name="_Toc120614584"/>
      <w:bookmarkStart w:id="396" w:name="_Toc120631587"/>
      <w:bookmarkStart w:id="397" w:name="_Toc75242658"/>
      <w:bookmarkStart w:id="398" w:name="_Toc106201322"/>
      <w:bookmarkStart w:id="399" w:name="_Toc74961747"/>
      <w:bookmarkStart w:id="400" w:name="_Toc121753963"/>
      <w:bookmarkStart w:id="401" w:name="_Toc121754633"/>
      <w:bookmarkStart w:id="402" w:name="_Toc120614141"/>
      <w:bookmarkStart w:id="403" w:name="_Toc53182393"/>
      <w:bookmarkStart w:id="404" w:name="_Toc120608862"/>
      <w:bookmarkStart w:id="405" w:name="_Toc120632887"/>
      <w:bookmarkStart w:id="406" w:name="_Toc120612852"/>
      <w:bookmarkStart w:id="407" w:name="_Toc120613711"/>
      <w:bookmarkStart w:id="408" w:name="_Toc21099894"/>
      <w:bookmarkStart w:id="409" w:name="_Toc58860134"/>
      <w:bookmarkStart w:id="410" w:name="_Toc120611178"/>
      <w:bookmarkStart w:id="411" w:name="_Toc120622726"/>
      <w:bookmarkStart w:id="412" w:name="_Toc89955138"/>
      <w:bookmarkStart w:id="413" w:name="_Toc120632237"/>
      <w:bookmarkStart w:id="414" w:name="_Toc120633537"/>
      <w:bookmarkStart w:id="415" w:name="_Toc120607032"/>
      <w:bookmarkStart w:id="416" w:name="_Toc120628262"/>
      <w:bookmarkStart w:id="417" w:name="_Toc120634839"/>
      <w:bookmarkStart w:id="418" w:name="_Toc120626018"/>
      <w:bookmarkStart w:id="419" w:name="_Toc120611587"/>
      <w:bookmarkStart w:id="420" w:name="_Toc120608482"/>
      <w:bookmarkStart w:id="421" w:name="_Toc120612425"/>
      <w:bookmarkStart w:id="422" w:name="_Toc120607389"/>
      <w:bookmarkStart w:id="423" w:name="_Toc120610024"/>
      <w:bookmarkStart w:id="424" w:name="_Toc120627121"/>
      <w:bookmarkStart w:id="425" w:name="_Toc120623870"/>
      <w:bookmarkStart w:id="426" w:name="_Toc120622220"/>
      <w:bookmarkStart w:id="427" w:name="_Toc121822591"/>
      <w:bookmarkStart w:id="428" w:name="_Toc127032127"/>
      <w:bookmarkStart w:id="429" w:name="_Toc120627686"/>
      <w:bookmarkStart w:id="430" w:name="_Toc120608117"/>
      <w:bookmarkStart w:id="431" w:name="_Toc120626565"/>
      <w:bookmarkStart w:id="432" w:name="_Toc120630936"/>
      <w:bookmarkStart w:id="433" w:name="_Toc120628847"/>
      <w:bookmarkStart w:id="434" w:name="_Toc120625481"/>
      <w:bookmarkStart w:id="435" w:name="_Toc120629435"/>
      <w:bookmarkStart w:id="436" w:name="_Toc58862638"/>
      <w:bookmarkStart w:id="437" w:name="_Toc29809692"/>
      <w:bookmarkStart w:id="438" w:name="_Toc120624944"/>
      <w:bookmarkStart w:id="439" w:name="_Toc120609633"/>
      <w:bookmarkStart w:id="440" w:name="_Toc120545774"/>
      <w:bookmarkStart w:id="441" w:name="_Toc120612005"/>
      <w:bookmarkStart w:id="442" w:name="_Toc120609242"/>
      <w:bookmarkStart w:id="443" w:name="_Toc98773563"/>
      <w:bookmarkStart w:id="444" w:name="_Toc120615043"/>
      <w:bookmarkStart w:id="445" w:name="_Toc61182631"/>
      <w:bookmarkStart w:id="446" w:name="_Toc120623345"/>
      <w:bookmarkStart w:id="447" w:name="_Toc120624407"/>
      <w:r>
        <w:t>6.3.3</w:t>
      </w:r>
      <w:r>
        <w:tab/>
      </w:r>
      <w:r>
        <w:rPr>
          <w:rFonts w:hint="eastAsia"/>
        </w:rPr>
        <w:t>Total power dynamic range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>
      <w:pPr>
        <w:pStyle w:val="6"/>
        <w:rPr>
          <w:ins w:id="35" w:author="ZTE,Fei Xue" w:date="2023-04-10T11:15:12Z"/>
        </w:rPr>
      </w:pPr>
      <w:bookmarkStart w:id="448" w:name="_Toc120607753"/>
      <w:bookmarkStart w:id="449" w:name="_Toc120627687"/>
      <w:bookmarkStart w:id="450" w:name="_Toc120609634"/>
      <w:bookmarkStart w:id="451" w:name="_Toc120608863"/>
      <w:bookmarkStart w:id="452" w:name="_Toc120625482"/>
      <w:bookmarkStart w:id="453" w:name="_Toc120627122"/>
      <w:bookmarkStart w:id="454" w:name="_Toc29809693"/>
      <w:bookmarkStart w:id="455" w:name="_Toc120614142"/>
      <w:bookmarkStart w:id="456" w:name="_Toc120623346"/>
      <w:bookmarkStart w:id="457" w:name="_Toc120634189"/>
      <w:bookmarkStart w:id="458" w:name="_Toc106201323"/>
      <w:bookmarkStart w:id="459" w:name="_Toc120545775"/>
      <w:bookmarkStart w:id="460" w:name="_Toc120613282"/>
      <w:bookmarkStart w:id="461" w:name="_Toc120544804"/>
      <w:bookmarkStart w:id="462" w:name="_Toc120622727"/>
      <w:bookmarkStart w:id="463" w:name="_Toc120607390"/>
      <w:bookmarkStart w:id="464" w:name="_Toc120609243"/>
      <w:bookmarkStart w:id="465" w:name="_Toc120606679"/>
      <w:bookmarkStart w:id="466" w:name="_Toc74961748"/>
      <w:bookmarkStart w:id="467" w:name="_Toc120624408"/>
      <w:bookmarkStart w:id="468" w:name="_Toc120622221"/>
      <w:bookmarkStart w:id="469" w:name="_Toc120629436"/>
      <w:bookmarkStart w:id="470" w:name="_Toc120607033"/>
      <w:bookmarkStart w:id="471" w:name="_Toc121754634"/>
      <w:bookmarkStart w:id="472" w:name="_Toc120608118"/>
      <w:bookmarkStart w:id="473" w:name="_Toc45884371"/>
      <w:bookmarkStart w:id="474" w:name="_Toc120613712"/>
      <w:bookmarkStart w:id="475" w:name="_Toc120615044"/>
      <w:bookmarkStart w:id="476" w:name="_Toc120608483"/>
      <w:bookmarkStart w:id="477" w:name="_Toc82595108"/>
      <w:bookmarkStart w:id="478" w:name="_Toc120545159"/>
      <w:bookmarkStart w:id="479" w:name="_Toc120612853"/>
      <w:bookmarkStart w:id="480" w:name="_Toc120626019"/>
      <w:bookmarkStart w:id="481" w:name="_Toc120628263"/>
      <w:bookmarkStart w:id="482" w:name="_Toc120626566"/>
      <w:bookmarkStart w:id="483" w:name="_Toc120623871"/>
      <w:bookmarkStart w:id="484" w:name="_Toc120612006"/>
      <w:bookmarkStart w:id="485" w:name="_Toc58860135"/>
      <w:bookmarkStart w:id="486" w:name="_Toc61182632"/>
      <w:bookmarkStart w:id="487" w:name="_Toc75242659"/>
      <w:bookmarkStart w:id="488" w:name="_Toc89955139"/>
      <w:bookmarkStart w:id="489" w:name="_Toc120614585"/>
      <w:bookmarkStart w:id="490" w:name="_Toc120611179"/>
      <w:bookmarkStart w:id="491" w:name="_Toc121753964"/>
      <w:bookmarkStart w:id="492" w:name="_Toc120624945"/>
      <w:bookmarkStart w:id="493" w:name="_Toc121822592"/>
      <w:bookmarkStart w:id="494" w:name="_Toc120632888"/>
      <w:bookmarkStart w:id="495" w:name="_Toc37272125"/>
      <w:bookmarkStart w:id="496" w:name="_Toc76545005"/>
      <w:bookmarkStart w:id="497" w:name="_Toc120612426"/>
      <w:bookmarkStart w:id="498" w:name="_Toc120631588"/>
      <w:bookmarkStart w:id="499" w:name="_Toc127032128"/>
      <w:bookmarkStart w:id="500" w:name="_Toc98773564"/>
      <w:bookmarkStart w:id="501" w:name="_Toc120628848"/>
      <w:bookmarkStart w:id="502" w:name="_Toc21099895"/>
      <w:bookmarkStart w:id="503" w:name="_Toc36645071"/>
      <w:bookmarkStart w:id="504" w:name="_Toc120630937"/>
      <w:bookmarkStart w:id="505" w:name="_Toc120610025"/>
      <w:bookmarkStart w:id="506" w:name="_Toc66727945"/>
      <w:bookmarkStart w:id="507" w:name="_Toc53182394"/>
      <w:bookmarkStart w:id="508" w:name="_Toc120610777"/>
      <w:bookmarkStart w:id="509" w:name="_Toc58862639"/>
      <w:bookmarkStart w:id="510" w:name="_Toc120632238"/>
      <w:bookmarkStart w:id="511" w:name="_Toc120633538"/>
      <w:bookmarkStart w:id="512" w:name="_Toc120634840"/>
      <w:bookmarkStart w:id="513" w:name="_Toc120611588"/>
      <w:r>
        <w:t>6.3.3.1</w:t>
      </w:r>
      <w:r>
        <w:tab/>
      </w:r>
      <w:r>
        <w:t>Definition and applicability</w:t>
      </w:r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>
      <w:pPr>
        <w:spacing w:line="240" w:lineRule="exact"/>
        <w:rPr>
          <w:ins w:id="36" w:author="ZTE,Fei Xue" w:date="2023-04-10T11:15:13Z"/>
          <w:rFonts w:cs="v5.0.0"/>
        </w:rPr>
      </w:pPr>
      <w:ins w:id="37" w:author="ZTE,Fei Xue" w:date="2023-04-10T11:15:13Z">
        <w:r>
          <w:rPr>
            <w:rFonts w:cs="v5.0.0"/>
          </w:rPr>
          <w:t>The total power dynamic range is the difference between the maximum and the minimum transmit power of an OFDM symbol for a specified reference condition.</w:t>
        </w:r>
      </w:ins>
    </w:p>
    <w:p>
      <w:pPr>
        <w:spacing w:line="240" w:lineRule="exact"/>
        <w:ind w:left="400" w:leftChars="200"/>
        <w:pPrChange w:id="38" w:author="ZTE,Fei Xue" w:date="2023-04-10T11:43:27Z">
          <w:pPr>
            <w:spacing w:line="240" w:lineRule="exact"/>
          </w:pPr>
        </w:pPrChange>
      </w:pPr>
      <w:ins w:id="39" w:author="ZTE,Fei Xue" w:date="2023-04-10T11:15:13Z">
        <w:r>
          <w:rPr>
            <w:rFonts w:cs="v5.0.0"/>
          </w:rPr>
          <w:t>NOTE:</w:t>
        </w:r>
      </w:ins>
      <w:ins w:id="40" w:author="ZTE,Fei Xue" w:date="2023-04-10T11:15:13Z">
        <w:r>
          <w:rPr>
            <w:rFonts w:cs="v5.0.0"/>
          </w:rPr>
          <w:tab/>
        </w:r>
      </w:ins>
      <w:ins w:id="41" w:author="ZTE,Fei Xue" w:date="2023-04-10T11:15:13Z">
        <w:r>
          <w:rPr>
            <w:rFonts w:cs="v5.0.0"/>
          </w:rPr>
          <w:t xml:space="preserve">The upper limit of the dynamic range is the OFDM symbol power for a BS at maximum output power. The lower limit of the dynamic range is the OFDM symbol power for a BS when one resource block is transmitted. The OFDM symbol shall carry PDSCH and not contain RS, </w:t>
        </w:r>
      </w:ins>
      <w:ins w:id="42" w:author="ZTE,Fei Xue" w:date="2023-04-10T11:15:13Z">
        <w:r>
          <w:rPr/>
          <w:t>PBCH or synchronisation signals</w:t>
        </w:r>
      </w:ins>
      <w:ins w:id="43" w:author="ZTE,Fei Xue" w:date="2023-04-10T11:15:13Z">
        <w:r>
          <w:rPr>
            <w:rFonts w:cs="v5.0.0"/>
          </w:rPr>
          <w:t>.</w:t>
        </w:r>
      </w:ins>
    </w:p>
    <w:p>
      <w:pPr>
        <w:pStyle w:val="6"/>
        <w:rPr>
          <w:ins w:id="44" w:author="ZTE,Fei Xue" w:date="2023-04-10T11:15:38Z"/>
        </w:rPr>
      </w:pPr>
      <w:bookmarkStart w:id="514" w:name="_Toc120631589"/>
      <w:bookmarkStart w:id="515" w:name="_Toc120545776"/>
      <w:bookmarkStart w:id="516" w:name="_Toc120615045"/>
      <w:bookmarkStart w:id="517" w:name="_Toc120632239"/>
      <w:bookmarkStart w:id="518" w:name="_Toc120630938"/>
      <w:bookmarkStart w:id="519" w:name="_Toc120608864"/>
      <w:bookmarkStart w:id="520" w:name="_Toc120606680"/>
      <w:bookmarkStart w:id="521" w:name="_Toc120613283"/>
      <w:bookmarkStart w:id="522" w:name="_Toc120609244"/>
      <w:bookmarkStart w:id="523" w:name="_Toc120614586"/>
      <w:bookmarkStart w:id="524" w:name="_Toc120624946"/>
      <w:bookmarkStart w:id="525" w:name="_Toc120612007"/>
      <w:bookmarkStart w:id="526" w:name="_Toc120607754"/>
      <w:bookmarkStart w:id="527" w:name="_Toc127032129"/>
      <w:bookmarkStart w:id="528" w:name="_Toc120623872"/>
      <w:bookmarkStart w:id="529" w:name="_Toc120622728"/>
      <w:bookmarkStart w:id="530" w:name="_Toc120610026"/>
      <w:bookmarkStart w:id="531" w:name="_Toc120629437"/>
      <w:bookmarkStart w:id="532" w:name="_Toc89955140"/>
      <w:bookmarkStart w:id="533" w:name="_Toc120624409"/>
      <w:bookmarkStart w:id="534" w:name="_Toc120626567"/>
      <w:bookmarkStart w:id="535" w:name="_Toc76545006"/>
      <w:bookmarkStart w:id="536" w:name="_Toc121822593"/>
      <w:bookmarkStart w:id="537" w:name="_Toc120608119"/>
      <w:bookmarkStart w:id="538" w:name="_Toc82595109"/>
      <w:bookmarkStart w:id="539" w:name="_Toc98773565"/>
      <w:bookmarkStart w:id="540" w:name="_Toc120614143"/>
      <w:bookmarkStart w:id="541" w:name="_Toc75242660"/>
      <w:bookmarkStart w:id="542" w:name="_Toc120611589"/>
      <w:bookmarkStart w:id="543" w:name="_Toc120628849"/>
      <w:bookmarkStart w:id="544" w:name="_Toc121754635"/>
      <w:bookmarkStart w:id="545" w:name="_Toc120545160"/>
      <w:bookmarkStart w:id="546" w:name="_Toc120625483"/>
      <w:bookmarkStart w:id="547" w:name="_Toc121753965"/>
      <w:bookmarkStart w:id="548" w:name="_Toc120544805"/>
      <w:bookmarkStart w:id="549" w:name="_Toc120609635"/>
      <w:bookmarkStart w:id="550" w:name="_Toc120612427"/>
      <w:bookmarkStart w:id="551" w:name="_Toc120623347"/>
      <w:bookmarkStart w:id="552" w:name="_Toc120626020"/>
      <w:bookmarkStart w:id="553" w:name="_Toc120622222"/>
      <w:bookmarkStart w:id="554" w:name="_Toc120612854"/>
      <w:bookmarkStart w:id="555" w:name="_Toc120607391"/>
      <w:bookmarkStart w:id="556" w:name="_Toc120608484"/>
      <w:bookmarkStart w:id="557" w:name="_Toc120610778"/>
      <w:bookmarkStart w:id="558" w:name="_Toc120607034"/>
      <w:bookmarkStart w:id="559" w:name="_Toc120611180"/>
      <w:bookmarkStart w:id="560" w:name="_Toc120613713"/>
      <w:bookmarkStart w:id="561" w:name="_Toc106201324"/>
      <w:bookmarkStart w:id="562" w:name="_Toc120627123"/>
      <w:bookmarkStart w:id="563" w:name="_Toc120632889"/>
      <w:bookmarkStart w:id="564" w:name="_Toc120634841"/>
      <w:bookmarkStart w:id="565" w:name="_Toc120633539"/>
      <w:bookmarkStart w:id="566" w:name="_Toc120634190"/>
      <w:bookmarkStart w:id="567" w:name="_Toc120628264"/>
      <w:bookmarkStart w:id="568" w:name="_Toc120627688"/>
      <w:bookmarkStart w:id="569" w:name="_Toc74961749"/>
      <w:r>
        <w:t>6.3.3.2</w:t>
      </w:r>
      <w:r>
        <w:tab/>
      </w:r>
      <w:r>
        <w:t>Minimum requirement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>
      <w:pPr>
        <w:rPr>
          <w:ins w:id="45" w:author="ZTE,Fei Xue" w:date="2023-04-10T11:15:39Z"/>
          <w:lang w:eastAsia="zh-CN"/>
        </w:rPr>
      </w:pPr>
      <w:ins w:id="46" w:author="ZTE,Fei Xue" w:date="2023-04-10T11:15:39Z">
        <w:r>
          <w:rPr>
            <w:lang w:eastAsia="zh-CN"/>
          </w:rPr>
          <w:t xml:space="preserve">The minimum requirement applies per </w:t>
        </w:r>
      </w:ins>
      <w:ins w:id="47" w:author="ZTE,Fei Xue" w:date="2023-04-10T11:15:39Z">
        <w:r>
          <w:rPr>
            <w:i/>
            <w:lang w:eastAsia="zh-CN"/>
          </w:rPr>
          <w:t>single-band connector</w:t>
        </w:r>
      </w:ins>
      <w:ins w:id="48" w:author="ZTE,Fei Xue" w:date="2023-04-10T11:15:39Z">
        <w:r>
          <w:rPr>
            <w:lang w:eastAsia="zh-CN"/>
          </w:rPr>
          <w:t>.</w:t>
        </w:r>
      </w:ins>
    </w:p>
    <w:p>
      <w:ins w:id="49" w:author="ZTE,Fei Xue" w:date="2023-04-10T11:15:39Z">
        <w:r>
          <w:rPr/>
          <w:t>The minimum requirement</w:t>
        </w:r>
      </w:ins>
      <w:ins w:id="50" w:author="ZTE,Fei Xue" w:date="2023-04-10T11:15:39Z">
        <w:r>
          <w:rPr>
            <w:rFonts w:hint="eastAsia"/>
            <w:lang w:val="en-US" w:eastAsia="zh-CN"/>
          </w:rPr>
          <w:t xml:space="preserve"> </w:t>
        </w:r>
      </w:ins>
      <w:ins w:id="51" w:author="ZTE,Fei Xue" w:date="2023-04-10T11:15:39Z">
        <w:r>
          <w:rPr/>
          <w:t xml:space="preserve">for </w:t>
        </w:r>
      </w:ins>
      <w:ins w:id="52" w:author="ZTE,Fei Xue" w:date="2023-04-10T11:15:39Z">
        <w:r>
          <w:rPr>
            <w:rFonts w:hint="eastAsia"/>
            <w:i/>
            <w:iCs/>
            <w:lang w:val="en-US" w:eastAsia="zh-CN"/>
          </w:rPr>
          <w:t>SAN</w:t>
        </w:r>
      </w:ins>
      <w:ins w:id="53" w:author="ZTE,Fei Xue" w:date="2023-04-10T11:15:39Z">
        <w:r>
          <w:rPr>
            <w:i/>
          </w:rPr>
          <w:t xml:space="preserve"> type 1-H</w:t>
        </w:r>
      </w:ins>
      <w:ins w:id="54" w:author="ZTE,Fei Xue" w:date="2023-04-10T11:15:39Z">
        <w:r>
          <w:rPr/>
          <w:t xml:space="preserve"> is in TS 3</w:t>
        </w:r>
      </w:ins>
      <w:ins w:id="55" w:author="ZTE,Fei Xue" w:date="2023-04-10T11:15:43Z">
        <w:r>
          <w:rPr>
            <w:rFonts w:hint="eastAsia" w:eastAsia="宋体"/>
            <w:lang w:val="en-US" w:eastAsia="zh-CN"/>
          </w:rPr>
          <w:t>6</w:t>
        </w:r>
      </w:ins>
      <w:ins w:id="56" w:author="ZTE,Fei Xue" w:date="2023-04-10T11:15:55Z">
        <w:r>
          <w:rPr>
            <w:rFonts w:hint="eastAsia" w:eastAsia="宋体"/>
            <w:lang w:val="en-US" w:eastAsia="zh-CN"/>
          </w:rPr>
          <w:t>.</w:t>
        </w:r>
      </w:ins>
      <w:ins w:id="57" w:author="ZTE,Fei Xue" w:date="2023-04-10T11:15:39Z">
        <w:r>
          <w:rPr/>
          <w:t>10</w:t>
        </w:r>
      </w:ins>
      <w:ins w:id="58" w:author="ZTE,Fei Xue" w:date="2023-04-10T11:15:39Z">
        <w:r>
          <w:rPr>
            <w:rFonts w:hint="eastAsia"/>
            <w:lang w:val="en-US" w:eastAsia="zh-CN"/>
          </w:rPr>
          <w:t>8</w:t>
        </w:r>
      </w:ins>
      <w:ins w:id="59" w:author="ZTE,Fei Xue" w:date="2023-04-10T11:15:39Z">
        <w:r>
          <w:rPr/>
          <w:t> [2], clause 6.3.3.2.</w:t>
        </w:r>
      </w:ins>
    </w:p>
    <w:p>
      <w:pPr>
        <w:pStyle w:val="6"/>
        <w:rPr>
          <w:ins w:id="60" w:author="ZTE,Fei Xue" w:date="2023-04-10T11:16:06Z"/>
        </w:rPr>
      </w:pPr>
      <w:bookmarkStart w:id="570" w:name="_Toc61182634"/>
      <w:bookmarkStart w:id="571" w:name="_Toc120606681"/>
      <w:bookmarkStart w:id="572" w:name="_Toc74961750"/>
      <w:bookmarkStart w:id="573" w:name="_Toc120609245"/>
      <w:bookmarkStart w:id="574" w:name="_Toc76545007"/>
      <w:bookmarkStart w:id="575" w:name="_Toc120607035"/>
      <w:bookmarkStart w:id="576" w:name="_Toc75242661"/>
      <w:bookmarkStart w:id="577" w:name="_Toc120610027"/>
      <w:bookmarkStart w:id="578" w:name="_Toc36645073"/>
      <w:bookmarkStart w:id="579" w:name="_Toc98773566"/>
      <w:bookmarkStart w:id="580" w:name="_Toc82595110"/>
      <w:bookmarkStart w:id="581" w:name="_Toc21099897"/>
      <w:bookmarkStart w:id="582" w:name="_Toc121753966"/>
      <w:bookmarkStart w:id="583" w:name="_Toc66727947"/>
      <w:bookmarkStart w:id="584" w:name="_Toc37272127"/>
      <w:bookmarkStart w:id="585" w:name="_Toc120611590"/>
      <w:bookmarkStart w:id="586" w:name="_Toc120626021"/>
      <w:bookmarkStart w:id="587" w:name="_Toc120608485"/>
      <w:bookmarkStart w:id="588" w:name="_Toc106201325"/>
      <w:bookmarkStart w:id="589" w:name="_Toc120629438"/>
      <w:bookmarkStart w:id="590" w:name="_Toc120627689"/>
      <w:bookmarkStart w:id="591" w:name="_Toc53182396"/>
      <w:bookmarkStart w:id="592" w:name="_Toc120624410"/>
      <w:bookmarkStart w:id="593" w:name="_Toc29809695"/>
      <w:bookmarkStart w:id="594" w:name="_Toc120627124"/>
      <w:bookmarkStart w:id="595" w:name="_Toc58862641"/>
      <w:bookmarkStart w:id="596" w:name="_Toc89955141"/>
      <w:bookmarkStart w:id="597" w:name="_Toc120615046"/>
      <w:bookmarkStart w:id="598" w:name="_Toc120611181"/>
      <w:bookmarkStart w:id="599" w:name="_Toc120614587"/>
      <w:bookmarkStart w:id="600" w:name="_Toc120607755"/>
      <w:bookmarkStart w:id="601" w:name="_Toc120614144"/>
      <w:bookmarkStart w:id="602" w:name="_Toc45884373"/>
      <w:bookmarkStart w:id="603" w:name="_Toc120626568"/>
      <w:bookmarkStart w:id="604" w:name="_Toc120544806"/>
      <w:bookmarkStart w:id="605" w:name="_Toc120612008"/>
      <w:bookmarkStart w:id="606" w:name="_Toc120545777"/>
      <w:bookmarkStart w:id="607" w:name="_Toc120610779"/>
      <w:bookmarkStart w:id="608" w:name="_Toc120608120"/>
      <w:bookmarkStart w:id="609" w:name="_Toc120609636"/>
      <w:bookmarkStart w:id="610" w:name="_Toc120623873"/>
      <w:bookmarkStart w:id="611" w:name="_Toc120545161"/>
      <w:bookmarkStart w:id="612" w:name="_Toc58860137"/>
      <w:bookmarkStart w:id="613" w:name="_Toc120628850"/>
      <w:bookmarkStart w:id="614" w:name="_Toc120634842"/>
      <w:bookmarkStart w:id="615" w:name="_Toc120633540"/>
      <w:bookmarkStart w:id="616" w:name="_Toc120622223"/>
      <w:bookmarkStart w:id="617" w:name="_Toc120612428"/>
      <w:bookmarkStart w:id="618" w:name="_Toc120613284"/>
      <w:bookmarkStart w:id="619" w:name="_Toc120631590"/>
      <w:bookmarkStart w:id="620" w:name="_Toc120607392"/>
      <w:bookmarkStart w:id="621" w:name="_Toc120623348"/>
      <w:bookmarkStart w:id="622" w:name="_Toc120608865"/>
      <w:bookmarkStart w:id="623" w:name="_Toc120612855"/>
      <w:bookmarkStart w:id="624" w:name="_Toc120634191"/>
      <w:bookmarkStart w:id="625" w:name="_Toc120624947"/>
      <w:bookmarkStart w:id="626" w:name="_Toc120613714"/>
      <w:bookmarkStart w:id="627" w:name="_Toc120622729"/>
      <w:bookmarkStart w:id="628" w:name="_Toc127032130"/>
      <w:bookmarkStart w:id="629" w:name="_Toc120632240"/>
      <w:bookmarkStart w:id="630" w:name="_Toc120628265"/>
      <w:bookmarkStart w:id="631" w:name="_Toc120625484"/>
      <w:bookmarkStart w:id="632" w:name="_Toc120630939"/>
      <w:bookmarkStart w:id="633" w:name="_Toc121822594"/>
      <w:bookmarkStart w:id="634" w:name="_Toc120632890"/>
      <w:bookmarkStart w:id="635" w:name="_Toc121754636"/>
      <w:r>
        <w:t>6.3.3.3</w:t>
      </w:r>
      <w:r>
        <w:tab/>
      </w:r>
      <w:r>
        <w:t>Test purpose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>
      <w:ins w:id="61" w:author="ZTE,Fei Xue" w:date="2023-04-10T11:16:06Z">
        <w:r>
          <w:rPr>
            <w:rFonts w:cs="v4.2.0"/>
          </w:rPr>
          <w:t>The test purpose is to verify that the total power dynamic range is within the limits specified by the minimum requirement.</w:t>
        </w:r>
      </w:ins>
    </w:p>
    <w:p>
      <w:pPr>
        <w:pStyle w:val="6"/>
      </w:pPr>
      <w:bookmarkStart w:id="636" w:name="_Toc74961751"/>
      <w:bookmarkStart w:id="637" w:name="_Toc58860138"/>
      <w:bookmarkStart w:id="638" w:name="_Toc120622224"/>
      <w:bookmarkStart w:id="639" w:name="_Toc76545008"/>
      <w:bookmarkStart w:id="640" w:name="_Toc120607036"/>
      <w:bookmarkStart w:id="641" w:name="_Toc120626022"/>
      <w:bookmarkStart w:id="642" w:name="_Toc89955142"/>
      <w:bookmarkStart w:id="643" w:name="_Toc120607756"/>
      <w:bookmarkStart w:id="644" w:name="_Toc120610028"/>
      <w:bookmarkStart w:id="645" w:name="_Toc120545162"/>
      <w:bookmarkStart w:id="646" w:name="_Toc120613285"/>
      <w:bookmarkStart w:id="647" w:name="_Toc120626569"/>
      <w:bookmarkStart w:id="648" w:name="_Toc61182635"/>
      <w:bookmarkStart w:id="649" w:name="_Toc29809696"/>
      <w:bookmarkStart w:id="650" w:name="_Toc120544807"/>
      <w:bookmarkStart w:id="651" w:name="_Toc120545778"/>
      <w:bookmarkStart w:id="652" w:name="_Toc53182397"/>
      <w:bookmarkStart w:id="653" w:name="_Toc45884374"/>
      <w:bookmarkStart w:id="654" w:name="_Toc21099898"/>
      <w:bookmarkStart w:id="655" w:name="_Toc120628266"/>
      <w:bookmarkStart w:id="656" w:name="_Toc120608121"/>
      <w:bookmarkStart w:id="657" w:name="_Toc120606682"/>
      <w:bookmarkStart w:id="658" w:name="_Toc120610780"/>
      <w:bookmarkStart w:id="659" w:name="_Toc120624948"/>
      <w:bookmarkStart w:id="660" w:name="_Toc120614145"/>
      <w:bookmarkStart w:id="661" w:name="_Toc98773567"/>
      <w:bookmarkStart w:id="662" w:name="_Toc120612009"/>
      <w:bookmarkStart w:id="663" w:name="_Toc120627125"/>
      <w:bookmarkStart w:id="664" w:name="_Toc106201326"/>
      <w:bookmarkStart w:id="665" w:name="_Toc120634192"/>
      <w:bookmarkStart w:id="666" w:name="_Toc120627690"/>
      <w:bookmarkStart w:id="667" w:name="_Toc120609637"/>
      <w:bookmarkStart w:id="668" w:name="_Toc58862642"/>
      <w:bookmarkStart w:id="669" w:name="_Toc75242662"/>
      <w:bookmarkStart w:id="670" w:name="_Toc120622730"/>
      <w:bookmarkStart w:id="671" w:name="_Toc120613715"/>
      <w:bookmarkStart w:id="672" w:name="_Toc120628851"/>
      <w:bookmarkStart w:id="673" w:name="_Toc121753967"/>
      <w:bookmarkStart w:id="674" w:name="_Toc120611182"/>
      <w:bookmarkStart w:id="675" w:name="_Toc120632241"/>
      <w:bookmarkStart w:id="676" w:name="_Toc120608866"/>
      <w:bookmarkStart w:id="677" w:name="_Toc121822595"/>
      <w:bookmarkStart w:id="678" w:name="_Toc120608486"/>
      <w:bookmarkStart w:id="679" w:name="_Toc120625485"/>
      <w:bookmarkStart w:id="680" w:name="_Toc120633541"/>
      <w:bookmarkStart w:id="681" w:name="_Toc120634843"/>
      <w:bookmarkStart w:id="682" w:name="_Toc37272128"/>
      <w:bookmarkStart w:id="683" w:name="_Toc120609246"/>
      <w:bookmarkStart w:id="684" w:name="_Toc120614588"/>
      <w:bookmarkStart w:id="685" w:name="_Toc82595111"/>
      <w:bookmarkStart w:id="686" w:name="_Toc120629439"/>
      <w:bookmarkStart w:id="687" w:name="_Toc127032131"/>
      <w:bookmarkStart w:id="688" w:name="_Toc120624411"/>
      <w:bookmarkStart w:id="689" w:name="_Toc66727948"/>
      <w:bookmarkStart w:id="690" w:name="_Toc121754637"/>
      <w:bookmarkStart w:id="691" w:name="_Toc120623349"/>
      <w:bookmarkStart w:id="692" w:name="_Toc120612856"/>
      <w:bookmarkStart w:id="693" w:name="_Toc36645074"/>
      <w:bookmarkStart w:id="694" w:name="_Toc120632891"/>
      <w:bookmarkStart w:id="695" w:name="_Toc120611591"/>
      <w:bookmarkStart w:id="696" w:name="_Toc120612429"/>
      <w:bookmarkStart w:id="697" w:name="_Toc120607393"/>
      <w:bookmarkStart w:id="698" w:name="_Toc120631591"/>
      <w:bookmarkStart w:id="699" w:name="_Toc120615047"/>
      <w:bookmarkStart w:id="700" w:name="_Toc120623874"/>
      <w:bookmarkStart w:id="701" w:name="_Toc120630940"/>
      <w:r>
        <w:t>6.3.3.4</w:t>
      </w:r>
      <w:r>
        <w:tab/>
      </w:r>
      <w:r>
        <w:t>Method of test</w:t>
      </w:r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</w:p>
    <w:p>
      <w:pPr>
        <w:pStyle w:val="7"/>
        <w:rPr>
          <w:ins w:id="62" w:author="ZTE,Fei Xue" w:date="2023-04-10T11:16:21Z"/>
        </w:rPr>
      </w:pPr>
      <w:bookmarkStart w:id="702" w:name="_Toc82595112"/>
      <w:bookmarkStart w:id="703" w:name="_Toc75242663"/>
      <w:bookmarkStart w:id="704" w:name="_Toc58862643"/>
      <w:bookmarkStart w:id="705" w:name="_Toc120609247"/>
      <w:bookmarkStart w:id="706" w:name="_Toc120544808"/>
      <w:bookmarkStart w:id="707" w:name="_Toc120627691"/>
      <w:bookmarkStart w:id="708" w:name="_Toc120611183"/>
      <w:bookmarkStart w:id="709" w:name="_Toc120608487"/>
      <w:bookmarkStart w:id="710" w:name="_Toc120607394"/>
      <w:bookmarkStart w:id="711" w:name="_Toc120606683"/>
      <w:bookmarkStart w:id="712" w:name="_Toc37272129"/>
      <w:bookmarkStart w:id="713" w:name="_Toc120612430"/>
      <w:bookmarkStart w:id="714" w:name="_Toc61182636"/>
      <w:bookmarkStart w:id="715" w:name="_Toc98773568"/>
      <w:bookmarkStart w:id="716" w:name="_Toc45884375"/>
      <w:bookmarkStart w:id="717" w:name="_Toc89955143"/>
      <w:bookmarkStart w:id="718" w:name="_Toc106201327"/>
      <w:bookmarkStart w:id="719" w:name="_Toc120609638"/>
      <w:bookmarkStart w:id="720" w:name="_Toc120623875"/>
      <w:bookmarkStart w:id="721" w:name="_Toc66727949"/>
      <w:bookmarkStart w:id="722" w:name="_Toc120545779"/>
      <w:bookmarkStart w:id="723" w:name="_Toc120545163"/>
      <w:bookmarkStart w:id="724" w:name="_Toc53182398"/>
      <w:bookmarkStart w:id="725" w:name="_Toc120610029"/>
      <w:bookmarkStart w:id="726" w:name="_Toc76545009"/>
      <w:bookmarkStart w:id="727" w:name="_Toc120614589"/>
      <w:bookmarkStart w:id="728" w:name="_Toc120613286"/>
      <w:bookmarkStart w:id="729" w:name="_Toc36645075"/>
      <w:bookmarkStart w:id="730" w:name="_Toc120613716"/>
      <w:bookmarkStart w:id="731" w:name="_Toc120607037"/>
      <w:bookmarkStart w:id="732" w:name="_Toc120625486"/>
      <w:bookmarkStart w:id="733" w:name="_Toc120611592"/>
      <w:bookmarkStart w:id="734" w:name="_Toc120615048"/>
      <w:bookmarkStart w:id="735" w:name="_Toc121822596"/>
      <w:bookmarkStart w:id="736" w:name="_Toc29809697"/>
      <w:bookmarkStart w:id="737" w:name="_Toc120612010"/>
      <w:bookmarkStart w:id="738" w:name="_Toc74961752"/>
      <w:bookmarkStart w:id="739" w:name="_Toc120614146"/>
      <w:bookmarkStart w:id="740" w:name="_Toc120612857"/>
      <w:bookmarkStart w:id="741" w:name="_Toc120607757"/>
      <w:bookmarkStart w:id="742" w:name="_Toc120623350"/>
      <w:bookmarkStart w:id="743" w:name="_Toc120629440"/>
      <w:bookmarkStart w:id="744" w:name="_Toc120626023"/>
      <w:bookmarkStart w:id="745" w:name="_Toc120634844"/>
      <w:bookmarkStart w:id="746" w:name="_Toc120634193"/>
      <w:bookmarkStart w:id="747" w:name="_Toc120632242"/>
      <w:bookmarkStart w:id="748" w:name="_Toc120622731"/>
      <w:bookmarkStart w:id="749" w:name="_Toc120624412"/>
      <w:bookmarkStart w:id="750" w:name="_Toc120610781"/>
      <w:bookmarkStart w:id="751" w:name="_Toc58860139"/>
      <w:bookmarkStart w:id="752" w:name="_Toc120627126"/>
      <w:bookmarkStart w:id="753" w:name="_Toc120633542"/>
      <w:bookmarkStart w:id="754" w:name="_Toc121753968"/>
      <w:bookmarkStart w:id="755" w:name="_Toc120622225"/>
      <w:bookmarkStart w:id="756" w:name="_Toc121754638"/>
      <w:bookmarkStart w:id="757" w:name="_Toc120628267"/>
      <w:bookmarkStart w:id="758" w:name="_Toc127032132"/>
      <w:bookmarkStart w:id="759" w:name="_Toc120608122"/>
      <w:bookmarkStart w:id="760" w:name="_Toc120630941"/>
      <w:bookmarkStart w:id="761" w:name="_Toc120624949"/>
      <w:bookmarkStart w:id="762" w:name="_Toc21099899"/>
      <w:bookmarkStart w:id="763" w:name="_Toc120608867"/>
      <w:bookmarkStart w:id="764" w:name="_Toc120628852"/>
      <w:bookmarkStart w:id="765" w:name="_Toc120632892"/>
      <w:bookmarkStart w:id="766" w:name="_Toc120631592"/>
      <w:bookmarkStart w:id="767" w:name="_Toc120626570"/>
      <w:r>
        <w:t>6.3.3.4.1</w:t>
      </w:r>
      <w:r>
        <w:tab/>
      </w:r>
      <w:r>
        <w:t>Initial conditions</w:t>
      </w:r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</w:p>
    <w:p>
      <w:pPr>
        <w:rPr>
          <w:ins w:id="63" w:author="ZTE,Fei Xue" w:date="2023-04-10T11:16:21Z"/>
        </w:rPr>
      </w:pPr>
      <w:ins w:id="64" w:author="ZTE,Fei Xue" w:date="2023-04-10T11:16:21Z">
        <w:r>
          <w:rPr/>
          <w:t>Test environment: Normal, see annex B.2.</w:t>
        </w:r>
      </w:ins>
    </w:p>
    <w:p>
      <w:pPr>
        <w:rPr>
          <w:ins w:id="65" w:author="ZTE,Fei Xue" w:date="2023-04-10T11:16:21Z"/>
        </w:rPr>
      </w:pPr>
      <w:ins w:id="66" w:author="ZTE,Fei Xue" w:date="2023-04-10T11:16:21Z">
        <w:r>
          <w:rPr/>
          <w:t>RF channels to be tested:</w:t>
        </w:r>
      </w:ins>
      <w:ins w:id="67" w:author="ZTE,Fei Xue" w:date="2023-04-10T11:16:21Z">
        <w:r>
          <w:rPr/>
          <w:tab/>
        </w:r>
      </w:ins>
      <w:ins w:id="68" w:author="ZTE,Fei Xue" w:date="2023-04-10T11:16:21Z">
        <w:r>
          <w:rPr/>
          <w:t>M; see clause 4.9.1.</w:t>
        </w:r>
      </w:ins>
    </w:p>
    <w:p>
      <w:ins w:id="69" w:author="ZTE,Fei Xue" w:date="2023-04-10T11:16:21Z">
        <w:r>
          <w:rPr>
            <w:rFonts w:eastAsia="MS P??" w:cs="v4.2.0"/>
          </w:rPr>
          <w:t xml:space="preserve">Set the </w:t>
        </w:r>
      </w:ins>
      <w:ins w:id="70" w:author="ZTE,Fei Xue" w:date="2023-04-10T11:16:21Z">
        <w:r>
          <w:rPr/>
          <w:t xml:space="preserve">channel set-up </w:t>
        </w:r>
      </w:ins>
      <w:ins w:id="71" w:author="ZTE,Fei Xue" w:date="2023-04-10T11:16:21Z">
        <w:r>
          <w:rPr>
            <w:rFonts w:eastAsia="MS P??" w:cs="v4.2.0"/>
          </w:rPr>
          <w:t xml:space="preserve">of the connector under as shown in annex D.3 for </w:t>
        </w:r>
      </w:ins>
      <w:ins w:id="72" w:author="ZTE,Fei Xue" w:date="2023-04-10T11:16:21Z">
        <w:r>
          <w:rPr>
            <w:rFonts w:hint="eastAsia" w:eastAsia="宋体" w:cs="v4.2.0"/>
            <w:i/>
            <w:iCs/>
            <w:lang w:val="en-US" w:eastAsia="zh-CN"/>
          </w:rPr>
          <w:t>SAN</w:t>
        </w:r>
      </w:ins>
      <w:ins w:id="73" w:author="ZTE,Fei Xue" w:date="2023-04-10T11:16:21Z">
        <w:r>
          <w:rPr>
            <w:rFonts w:eastAsia="MS P??" w:cs="v4.2.0"/>
            <w:i/>
            <w:iCs/>
          </w:rPr>
          <w:t xml:space="preserve"> type 1-H</w:t>
        </w:r>
      </w:ins>
      <w:ins w:id="74" w:author="ZTE,Fei Xue" w:date="2023-04-10T11:16:21Z">
        <w:r>
          <w:rPr>
            <w:lang w:eastAsia="ja-JP"/>
          </w:rPr>
          <w:t>.</w:t>
        </w:r>
      </w:ins>
    </w:p>
    <w:p>
      <w:pPr>
        <w:pStyle w:val="7"/>
        <w:rPr>
          <w:ins w:id="75" w:author="ZTE,Fei Xue" w:date="2023-04-10T11:26:18Z"/>
        </w:rPr>
      </w:pPr>
      <w:bookmarkStart w:id="768" w:name="_Toc36645076"/>
      <w:bookmarkStart w:id="769" w:name="_Toc29809698"/>
      <w:bookmarkStart w:id="770" w:name="_Toc37272130"/>
      <w:bookmarkStart w:id="771" w:name="_Toc120612858"/>
      <w:bookmarkStart w:id="772" w:name="_Toc120606684"/>
      <w:bookmarkStart w:id="773" w:name="_Toc98773569"/>
      <w:bookmarkStart w:id="774" w:name="_Toc82595113"/>
      <w:bookmarkStart w:id="775" w:name="_Toc120614147"/>
      <w:bookmarkStart w:id="776" w:name="_Toc120608488"/>
      <w:bookmarkStart w:id="777" w:name="_Toc89955144"/>
      <w:bookmarkStart w:id="778" w:name="_Toc120611184"/>
      <w:bookmarkStart w:id="779" w:name="_Toc106201328"/>
      <w:bookmarkStart w:id="780" w:name="_Toc120544809"/>
      <w:bookmarkStart w:id="781" w:name="_Toc61182637"/>
      <w:bookmarkStart w:id="782" w:name="_Toc120613287"/>
      <w:bookmarkStart w:id="783" w:name="_Toc53182399"/>
      <w:bookmarkStart w:id="784" w:name="_Toc120609639"/>
      <w:bookmarkStart w:id="785" w:name="_Toc58862644"/>
      <w:bookmarkStart w:id="786" w:name="_Toc75242664"/>
      <w:bookmarkStart w:id="787" w:name="_Toc120608868"/>
      <w:bookmarkStart w:id="788" w:name="_Toc120545780"/>
      <w:bookmarkStart w:id="789" w:name="_Toc120634845"/>
      <w:bookmarkStart w:id="790" w:name="_Toc120629441"/>
      <w:bookmarkStart w:id="791" w:name="_Toc120614590"/>
      <w:bookmarkStart w:id="792" w:name="_Toc121822597"/>
      <w:bookmarkStart w:id="793" w:name="_Toc120609248"/>
      <w:bookmarkStart w:id="794" w:name="_Toc120545164"/>
      <w:bookmarkStart w:id="795" w:name="_Toc120628853"/>
      <w:bookmarkStart w:id="796" w:name="_Toc120607038"/>
      <w:bookmarkStart w:id="797" w:name="_Toc120632243"/>
      <w:bookmarkStart w:id="798" w:name="_Toc120624413"/>
      <w:bookmarkStart w:id="799" w:name="_Toc66727950"/>
      <w:bookmarkStart w:id="800" w:name="_Toc120622732"/>
      <w:bookmarkStart w:id="801" w:name="_Toc120623876"/>
      <w:bookmarkStart w:id="802" w:name="_Toc120626024"/>
      <w:bookmarkStart w:id="803" w:name="_Toc120624950"/>
      <w:bookmarkStart w:id="804" w:name="_Toc120610782"/>
      <w:bookmarkStart w:id="805" w:name="_Toc74961753"/>
      <w:bookmarkStart w:id="806" w:name="_Toc120613717"/>
      <w:bookmarkStart w:id="807" w:name="_Toc21099900"/>
      <w:bookmarkStart w:id="808" w:name="_Toc120608123"/>
      <w:bookmarkStart w:id="809" w:name="_Toc58860140"/>
      <w:bookmarkStart w:id="810" w:name="_Toc120612431"/>
      <w:bookmarkStart w:id="811" w:name="_Toc120627692"/>
      <w:bookmarkStart w:id="812" w:name="_Toc120607758"/>
      <w:bookmarkStart w:id="813" w:name="_Toc120612011"/>
      <w:bookmarkStart w:id="814" w:name="_Toc120625487"/>
      <w:bookmarkStart w:id="815" w:name="_Toc76545010"/>
      <w:bookmarkStart w:id="816" w:name="_Toc120610030"/>
      <w:bookmarkStart w:id="817" w:name="_Toc120623351"/>
      <w:bookmarkStart w:id="818" w:name="_Toc45884376"/>
      <w:bookmarkStart w:id="819" w:name="_Toc127032133"/>
      <w:bookmarkStart w:id="820" w:name="_Toc120630942"/>
      <w:bookmarkStart w:id="821" w:name="_Toc120626571"/>
      <w:bookmarkStart w:id="822" w:name="_Toc121753969"/>
      <w:bookmarkStart w:id="823" w:name="_Toc120607395"/>
      <w:bookmarkStart w:id="824" w:name="_Toc120631593"/>
      <w:bookmarkStart w:id="825" w:name="_Toc121754639"/>
      <w:bookmarkStart w:id="826" w:name="_Toc120627127"/>
      <w:bookmarkStart w:id="827" w:name="_Toc120628268"/>
      <w:bookmarkStart w:id="828" w:name="_Toc120632893"/>
      <w:bookmarkStart w:id="829" w:name="_Toc120633543"/>
      <w:bookmarkStart w:id="830" w:name="_Toc120615049"/>
      <w:bookmarkStart w:id="831" w:name="_Toc120611593"/>
      <w:bookmarkStart w:id="832" w:name="_Toc120622226"/>
      <w:bookmarkStart w:id="833" w:name="_Toc120634194"/>
      <w:r>
        <w:t>6.3.3.4.2</w:t>
      </w:r>
      <w:r>
        <w:tab/>
      </w:r>
      <w:r>
        <w:t>Procedure</w:t>
      </w:r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</w:p>
    <w:p>
      <w:pPr>
        <w:rPr>
          <w:ins w:id="76" w:author="ZTE,Fei Xue" w:date="2023-04-10T11:26:19Z"/>
        </w:rPr>
      </w:pPr>
      <w:ins w:id="77" w:author="ZTE,Fei Xue" w:date="2023-04-10T11:26:19Z">
        <w:r>
          <w:rPr/>
          <w:t xml:space="preserve">For </w:t>
        </w:r>
      </w:ins>
      <w:ins w:id="78" w:author="ZTE,Fei Xue" w:date="2023-04-10T11:26:19Z">
        <w:r>
          <w:rPr>
            <w:rFonts w:hint="eastAsia"/>
            <w:i/>
            <w:iCs/>
            <w:lang w:val="en-US" w:eastAsia="zh-CN"/>
          </w:rPr>
          <w:t>SAN</w:t>
        </w:r>
      </w:ins>
      <w:ins w:id="79" w:author="ZTE,Fei Xue" w:date="2023-04-10T11:26:19Z">
        <w:r>
          <w:rPr>
            <w:i/>
          </w:rPr>
          <w:t xml:space="preserve"> type 1-H</w:t>
        </w:r>
      </w:ins>
      <w:ins w:id="80" w:author="ZTE,Fei Xue" w:date="2023-04-10T11:26:19Z">
        <w:r>
          <w:rPr/>
          <w:t xml:space="preserve"> where there may be multiple </w:t>
        </w:r>
      </w:ins>
      <w:ins w:id="81" w:author="ZTE,Fei Xue" w:date="2023-04-10T11:26:19Z">
        <w:r>
          <w:rPr>
            <w:i/>
          </w:rPr>
          <w:t>TAB connectors</w:t>
        </w:r>
      </w:ins>
      <w:ins w:id="82" w:author="ZTE,Fei Xue" w:date="2023-04-10T11:26:19Z">
        <w:r>
          <w:rPr/>
          <w:t xml:space="preserve">, they may be tested one at a time or multiple </w:t>
        </w:r>
      </w:ins>
      <w:ins w:id="83" w:author="ZTE,Fei Xue" w:date="2023-04-10T11:26:19Z">
        <w:r>
          <w:rPr>
            <w:i/>
          </w:rPr>
          <w:t>TAB connectors</w:t>
        </w:r>
      </w:ins>
      <w:ins w:id="84" w:author="ZTE,Fei Xue" w:date="2023-04-10T11:26:19Z">
        <w:r>
          <w:rPr/>
          <w:t xml:space="preserve"> may be tested in parallel as shown in annex </w:t>
        </w:r>
      </w:ins>
      <w:ins w:id="85" w:author="ZTE,Fei Xue" w:date="2023-04-10T11:26:19Z">
        <w:r>
          <w:rPr>
            <w:rFonts w:hint="eastAsia" w:eastAsiaTheme="minorEastAsia"/>
            <w:lang w:eastAsia="zh-CN"/>
          </w:rPr>
          <w:t>D.1.1</w:t>
        </w:r>
      </w:ins>
      <w:ins w:id="86" w:author="ZTE,Fei Xue" w:date="2023-04-10T11:26:19Z">
        <w:r>
          <w:rPr/>
          <w:t xml:space="preserve">. Whichever method is used the procedure is repeated until all </w:t>
        </w:r>
      </w:ins>
      <w:ins w:id="87" w:author="ZTE,Fei Xue" w:date="2023-04-10T11:26:19Z">
        <w:r>
          <w:rPr>
            <w:i/>
          </w:rPr>
          <w:t>TAB connectors</w:t>
        </w:r>
      </w:ins>
      <w:ins w:id="88" w:author="ZTE,Fei Xue" w:date="2023-04-10T11:26:19Z">
        <w:r>
          <w:rPr/>
          <w:t xml:space="preserve"> necessary to demonstrate conformance have been tested.</w:t>
        </w:r>
      </w:ins>
    </w:p>
    <w:p>
      <w:pPr>
        <w:pStyle w:val="111"/>
        <w:rPr>
          <w:ins w:id="89" w:author="ZTE,Fei Xue" w:date="2023-04-10T11:26:19Z"/>
        </w:rPr>
      </w:pPr>
      <w:ins w:id="90" w:author="ZTE,Fei Xue" w:date="2023-04-10T11:26:19Z">
        <w:r>
          <w:rPr/>
          <w:t>1)</w:t>
        </w:r>
      </w:ins>
      <w:ins w:id="91" w:author="ZTE,Fei Xue" w:date="2023-04-10T11:26:19Z">
        <w:r>
          <w:rPr/>
          <w:tab/>
        </w:r>
      </w:ins>
      <w:ins w:id="92" w:author="ZTE,Fei Xue" w:date="2023-04-10T11:26:19Z">
        <w:r>
          <w:rPr/>
          <w:t xml:space="preserve">Connect the </w:t>
        </w:r>
      </w:ins>
      <w:ins w:id="93" w:author="ZTE,Fei Xue" w:date="2023-04-10T11:26:19Z">
        <w:r>
          <w:rPr>
            <w:i/>
            <w:lang w:eastAsia="zh-CN"/>
          </w:rPr>
          <w:t>single-band connector(s)</w:t>
        </w:r>
      </w:ins>
      <w:ins w:id="94" w:author="ZTE,Fei Xue" w:date="2023-04-10T11:26:19Z">
        <w:r>
          <w:rPr>
            <w:lang w:eastAsia="zh-CN"/>
          </w:rPr>
          <w:t xml:space="preserve"> </w:t>
        </w:r>
      </w:ins>
      <w:ins w:id="95" w:author="ZTE,Fei Xue" w:date="2023-04-10T11:26:19Z">
        <w:r>
          <w:rPr/>
          <w:t xml:space="preserve">under test as shown in annex </w:t>
        </w:r>
      </w:ins>
      <w:ins w:id="96" w:author="ZTE,Fei Xue" w:date="2023-04-10T11:26:19Z">
        <w:r>
          <w:rPr>
            <w:rFonts w:hint="eastAsia" w:eastAsiaTheme="minorEastAsia"/>
            <w:lang w:eastAsia="zh-CN"/>
          </w:rPr>
          <w:t>D.1.1</w:t>
        </w:r>
      </w:ins>
      <w:ins w:id="97" w:author="ZTE,Fei Xue" w:date="2023-04-10T11:26:19Z">
        <w:r>
          <w:rPr/>
          <w:t xml:space="preserve"> for</w:t>
        </w:r>
      </w:ins>
      <w:ins w:id="98" w:author="ZTE,Fei Xue" w:date="2023-04-10T11:26:19Z">
        <w:r>
          <w:rPr>
            <w:i/>
          </w:rPr>
          <w:t xml:space="preserve"> </w:t>
        </w:r>
      </w:ins>
      <w:ins w:id="99" w:author="ZTE,Fei Xue" w:date="2023-04-10T11:26:19Z">
        <w:r>
          <w:rPr>
            <w:rFonts w:hint="eastAsia"/>
            <w:i/>
            <w:lang w:val="en-US" w:eastAsia="zh-CN"/>
          </w:rPr>
          <w:t>SAN</w:t>
        </w:r>
      </w:ins>
      <w:ins w:id="100" w:author="ZTE,Fei Xue" w:date="2023-04-10T11:26:19Z">
        <w:r>
          <w:rPr>
            <w:i/>
          </w:rPr>
          <w:t xml:space="preserve"> type 1-H</w:t>
        </w:r>
      </w:ins>
      <w:ins w:id="101" w:author="ZTE,Fei Xue" w:date="2023-04-10T11:26:19Z">
        <w:r>
          <w:rPr/>
          <w:t>. All connectors not under test shall be terminated.</w:t>
        </w:r>
      </w:ins>
    </w:p>
    <w:p>
      <w:pPr>
        <w:pStyle w:val="111"/>
        <w:rPr>
          <w:ins w:id="102" w:author="ZTE,Fei Xue" w:date="2023-04-10T11:26:21Z"/>
          <w:rFonts w:hint="default" w:ascii="Times New Roman" w:hAnsi="Times New Roman"/>
          <w:sz w:val="20"/>
          <w:lang w:val="en-US" w:eastAsia="zh-CN"/>
        </w:rPr>
      </w:pPr>
      <w:ins w:id="103" w:author="ZTE,Fei Xue" w:date="2023-04-10T11:26:19Z">
        <w:r>
          <w:rPr/>
          <w:t>2)</w:t>
        </w:r>
      </w:ins>
      <w:ins w:id="104" w:author="ZTE,Fei Xue" w:date="2023-04-10T11:26:19Z">
        <w:r>
          <w:rPr/>
          <w:tab/>
        </w:r>
      </w:ins>
      <w:ins w:id="105" w:author="ZTE,Fei Xue" w:date="2023-04-10T11:26:19Z">
        <w:r>
          <w:rPr/>
          <w:t>Set each connector under test to transmit according to the applicable test configuration in clause 4.</w:t>
        </w:r>
      </w:ins>
      <w:ins w:id="106" w:author="ZTE,Fei Xue" w:date="2023-04-10T11:26:19Z">
        <w:r>
          <w:rPr>
            <w:rFonts w:hint="default"/>
            <w:lang w:val="en-US" w:eastAsia="zh-CN"/>
            <w:rPrChange w:id="107" w:author="ZTE,Fei Xue" w:date="2023-04-10T11:26:26Z">
              <w:rPr>
                <w:rFonts w:hint="eastAsia"/>
                <w:lang w:val="en-US" w:eastAsia="zh-CN"/>
              </w:rPr>
            </w:rPrChange>
          </w:rPr>
          <w:t>8</w:t>
        </w:r>
      </w:ins>
      <w:ins w:id="108" w:author="ZTE,Fei Xue" w:date="2023-04-10T11:26:19Z">
        <w:r>
          <w:rPr/>
          <w:t xml:space="preserve"> using the corresponding test models in clause 4.9.2</w:t>
        </w:r>
      </w:ins>
      <w:ins w:id="109" w:author="ZTE,Fei Xue" w:date="2023-04-10T11:26:19Z">
        <w:r>
          <w:rPr>
            <w:rFonts w:hint="default"/>
            <w:lang w:val="en-US" w:eastAsia="zh-CN"/>
            <w:rPrChange w:id="110" w:author="ZTE,Fei Xue" w:date="2023-04-10T11:26:2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11" w:author="ZTE,Fei Xue" w:date="2023-04-10T11:26:19Z">
        <w:r>
          <w:rPr/>
          <w:t xml:space="preserve">at </w:t>
        </w:r>
      </w:ins>
      <w:ins w:id="112" w:author="ZTE,Fei Xue" w:date="2023-04-10T11:26:19Z">
        <w:r>
          <w:rPr>
            <w:i w:val="0"/>
          </w:rPr>
          <w:t>rated carrier output power</w:t>
        </w:r>
      </w:ins>
      <w:ins w:id="113" w:author="ZTE,Fei Xue" w:date="2023-04-10T11:26:19Z">
        <w:r>
          <w:rPr/>
          <w:t xml:space="preserve"> P</w:t>
        </w:r>
      </w:ins>
      <w:ins w:id="114" w:author="ZTE,Fei Xue" w:date="2023-04-10T11:26:19Z">
        <w:r>
          <w:rPr>
            <w:vertAlign w:val="subscript"/>
          </w:rPr>
          <w:t>rated,c,TABC</w:t>
        </w:r>
      </w:ins>
      <w:ins w:id="115" w:author="ZTE,Fei Xue" w:date="2023-04-10T11:26:19Z">
        <w:r>
          <w:rPr/>
          <w:t xml:space="preserve"> for </w:t>
        </w:r>
      </w:ins>
      <w:ins w:id="116" w:author="ZTE,Fei Xue" w:date="2023-04-10T11:26:19Z">
        <w:r>
          <w:rPr>
            <w:rFonts w:hint="default"/>
            <w:i w:val="0"/>
            <w:iCs w:val="0"/>
            <w:lang w:val="en-US" w:eastAsia="zh-CN"/>
          </w:rPr>
          <w:t>SAN</w:t>
        </w:r>
      </w:ins>
      <w:ins w:id="117" w:author="ZTE,Fei Xue" w:date="2023-04-10T11:26:19Z">
        <w:r>
          <w:rPr>
            <w:i w:val="0"/>
          </w:rPr>
          <w:t xml:space="preserve"> type 1-H</w:t>
        </w:r>
      </w:ins>
      <w:ins w:id="118" w:author="ZTE,Fei Xue" w:date="2023-04-10T11:26:19Z">
        <w:r>
          <w:rPr/>
          <w:t xml:space="preserve"> (</w:t>
        </w:r>
      </w:ins>
      <w:ins w:id="119" w:author="ZTE,Fei Xue" w:date="2023-04-10T11:26:19Z">
        <w:r>
          <w:rPr>
            <w:rFonts w:hint="default" w:ascii="Times New Roman" w:hAnsi="Times New Roman"/>
            <w:sz w:val="20"/>
            <w:lang w:eastAsia="zh-CN"/>
          </w:rPr>
          <w:t>D.3</w:t>
        </w:r>
      </w:ins>
      <w:ins w:id="120" w:author="ZTE,Fei Xue" w:date="2023-04-10T11:26:49Z">
        <w:r>
          <w:rPr>
            <w:rFonts w:hint="eastAsia"/>
            <w:sz w:val="20"/>
            <w:lang w:val="en-US" w:eastAsia="zh-CN"/>
          </w:rPr>
          <w:t>)</w:t>
        </w:r>
      </w:ins>
      <w:ins w:id="121" w:author="ZTE,Fei Xue" w:date="2023-04-10T11:26:50Z">
        <w:r>
          <w:rPr>
            <w:rFonts w:hint="eastAsia"/>
            <w:sz w:val="20"/>
            <w:lang w:val="en-US" w:eastAsia="zh-CN"/>
          </w:rPr>
          <w:t>.</w:t>
        </w:r>
      </w:ins>
    </w:p>
    <w:p>
      <w:pPr>
        <w:rPr>
          <w:ins w:id="122" w:author="ZTE,Fei Xue" w:date="2023-04-10T11:17:04Z"/>
          <w:rFonts w:hint="eastAsia" w:ascii="Arial" w:hAnsi="Arial"/>
          <w:color w:val="000000"/>
          <w:sz w:val="18"/>
          <w:lang w:eastAsia="zh-CN"/>
        </w:rPr>
      </w:pPr>
      <w:ins w:id="123" w:author="ZTE,Fei Xue" w:date="2023-04-10T11:30:46Z">
        <w:r>
          <w:rPr>
            <w:rFonts w:eastAsia="宋体"/>
            <w:lang w:val="en-US" w:eastAsia="zh-CN"/>
          </w:rPr>
          <w:t>For</w:t>
        </w:r>
      </w:ins>
      <w:ins w:id="124" w:author="ZTE,Fei Xue" w:date="2023-04-10T11:30:46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ZTE,Fei Xue" w:date="2023-04-10T11:30:46Z">
        <w:r>
          <w:rPr>
            <w:rFonts w:hint="eastAsia" w:eastAsia="宋体"/>
            <w:i/>
            <w:iCs/>
            <w:lang w:val="en-US" w:eastAsia="zh-CN"/>
          </w:rPr>
          <w:t>SAN</w:t>
        </w:r>
      </w:ins>
      <w:ins w:id="126" w:author="ZTE,Fei Xue" w:date="2023-04-10T11:30:46Z">
        <w:r>
          <w:rPr>
            <w:rFonts w:eastAsia="宋体"/>
            <w:i/>
            <w:iCs/>
            <w:lang w:val="en-US" w:eastAsia="zh-CN"/>
          </w:rPr>
          <w:t xml:space="preserve"> type 1-H</w:t>
        </w:r>
      </w:ins>
      <w:ins w:id="127" w:author="ZTE,Fei Xue" w:date="2023-04-10T11:30:51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28" w:author="ZTE,Fei Xue" w:date="2023-04-10T11:30:51Z">
        <w:r>
          <w:rPr>
            <w:rFonts w:hint="eastAsia" w:eastAsia="宋体"/>
            <w:i w:val="0"/>
            <w:iCs w:val="0"/>
            <w:lang w:val="en-US" w:eastAsia="zh-CN"/>
          </w:rPr>
          <w:t>su</w:t>
        </w:r>
      </w:ins>
      <w:ins w:id="129" w:author="ZTE,Fei Xue" w:date="2023-04-10T11:30:52Z">
        <w:r>
          <w:rPr>
            <w:rFonts w:hint="eastAsia" w:eastAsia="宋体"/>
            <w:i w:val="0"/>
            <w:iCs w:val="0"/>
            <w:lang w:val="en-US" w:eastAsia="zh-CN"/>
          </w:rPr>
          <w:t>ppor</w:t>
        </w:r>
      </w:ins>
      <w:ins w:id="130" w:author="ZTE,Fei Xue" w:date="2023-04-10T11:30:53Z">
        <w:r>
          <w:rPr>
            <w:rFonts w:hint="eastAsia" w:eastAsia="宋体"/>
            <w:i w:val="0"/>
            <w:iCs w:val="0"/>
            <w:lang w:val="en-US" w:eastAsia="zh-CN"/>
          </w:rPr>
          <w:t>ting</w:t>
        </w:r>
      </w:ins>
      <w:ins w:id="131" w:author="ZTE,Fei Xue" w:date="2023-04-10T11:30:54Z">
        <w:r>
          <w:rPr>
            <w:rFonts w:hint="eastAsia" w:eastAsia="宋体"/>
            <w:i w:val="0"/>
            <w:iCs w:val="0"/>
            <w:lang w:val="en-US" w:eastAsia="zh-CN"/>
          </w:rPr>
          <w:t xml:space="preserve"> E</w:t>
        </w:r>
      </w:ins>
      <w:ins w:id="132" w:author="ZTE,Fei Xue" w:date="2023-04-10T11:30:55Z">
        <w:r>
          <w:rPr>
            <w:rFonts w:hint="eastAsia" w:eastAsia="宋体"/>
            <w:i w:val="0"/>
            <w:iCs w:val="0"/>
            <w:lang w:val="en-US" w:eastAsia="zh-CN"/>
          </w:rPr>
          <w:t>-UT</w:t>
        </w:r>
      </w:ins>
      <w:ins w:id="133" w:author="ZTE,Fei Xue" w:date="2023-04-10T11:30:56Z">
        <w:r>
          <w:rPr>
            <w:rFonts w:hint="eastAsia" w:eastAsia="宋体"/>
            <w:i w:val="0"/>
            <w:iCs w:val="0"/>
            <w:lang w:val="en-US" w:eastAsia="zh-CN"/>
          </w:rPr>
          <w:t>RA</w:t>
        </w:r>
      </w:ins>
      <w:ins w:id="134" w:author="ZTE,Fei Xue" w:date="2023-04-10T11:30:46Z">
        <w:r>
          <w:rPr>
            <w:rFonts w:eastAsia="宋体"/>
            <w:lang w:val="en-US" w:eastAsia="zh-CN"/>
          </w:rPr>
          <w:t xml:space="preserve">, set the </w:t>
        </w:r>
      </w:ins>
      <w:ins w:id="135" w:author="ZTE,Fei Xue" w:date="2023-04-10T11:30:46Z">
        <w:r>
          <w:rPr>
            <w:rFonts w:hint="eastAsia" w:eastAsia="宋体"/>
            <w:lang w:val="en-US" w:eastAsia="zh-CN"/>
          </w:rPr>
          <w:t>SAN</w:t>
        </w:r>
      </w:ins>
      <w:ins w:id="136" w:author="ZTE,Fei Xue" w:date="2023-04-10T11:30:46Z">
        <w:r>
          <w:rPr>
            <w:rFonts w:eastAsia="宋体"/>
            <w:lang w:val="en-US" w:eastAsia="zh-CN"/>
          </w:rPr>
          <w:t xml:space="preserve"> to transmit a signal according to:</w:t>
        </w:r>
      </w:ins>
    </w:p>
    <w:p>
      <w:pPr>
        <w:pStyle w:val="111"/>
        <w:numPr>
          <w:ilvl w:val="0"/>
          <w:numId w:val="13"/>
        </w:numPr>
        <w:ind w:left="820" w:leftChars="200" w:hanging="420"/>
        <w:rPr>
          <w:ins w:id="137" w:author="ZTE,Fei Xue" w:date="2023-04-10T11:17:04Z"/>
        </w:rPr>
      </w:pPr>
      <w:ins w:id="138" w:author="ZTE,Fei Xue" w:date="2023-04-10T11:17:04Z">
        <w:r>
          <w:rPr/>
          <w:t xml:space="preserve">Set-up </w:t>
        </w:r>
      </w:ins>
      <w:ins w:id="139" w:author="ZTE,Fei Xue" w:date="2023-04-10T11:31:05Z">
        <w:r>
          <w:rPr>
            <w:rFonts w:hint="eastAsia" w:eastAsia="宋体"/>
            <w:lang w:val="en-US" w:eastAsia="zh-CN"/>
          </w:rPr>
          <w:t>S</w:t>
        </w:r>
      </w:ins>
      <w:ins w:id="140" w:author="ZTE,Fei Xue" w:date="2023-04-10T11:31:06Z">
        <w:r>
          <w:rPr>
            <w:rFonts w:hint="eastAsia" w:eastAsia="宋体"/>
            <w:lang w:val="en-US" w:eastAsia="zh-CN"/>
          </w:rPr>
          <w:t>AN</w:t>
        </w:r>
      </w:ins>
      <w:ins w:id="141" w:author="ZTE,Fei Xue" w:date="2023-04-10T11:17:04Z">
        <w:r>
          <w:rPr/>
          <w:t xml:space="preserve"> transmission at maximum total power as specified by the supplier. Channel set-up shall be according to E-TM 3.1.</w:t>
        </w:r>
      </w:ins>
    </w:p>
    <w:p>
      <w:pPr>
        <w:pStyle w:val="111"/>
        <w:numPr>
          <w:ilvl w:val="0"/>
          <w:numId w:val="13"/>
        </w:numPr>
        <w:ind w:left="820" w:leftChars="200" w:hanging="420"/>
        <w:rPr>
          <w:ins w:id="142" w:author="ZTE,Fei Xue" w:date="2023-04-10T11:17:04Z"/>
        </w:rPr>
      </w:pPr>
      <w:ins w:id="143" w:author="ZTE,Fei Xue" w:date="2023-04-10T11:17:04Z">
        <w:r>
          <w:rPr/>
          <w:t>Measure the average OFDM symbol power as defined in Annex F.</w:t>
        </w:r>
      </w:ins>
    </w:p>
    <w:p>
      <w:pPr>
        <w:pStyle w:val="111"/>
        <w:numPr>
          <w:ilvl w:val="0"/>
          <w:numId w:val="13"/>
        </w:numPr>
        <w:ind w:left="820" w:leftChars="200" w:hanging="420"/>
        <w:rPr>
          <w:ins w:id="144" w:author="ZTE,Fei Xue" w:date="2023-04-10T11:17:04Z"/>
        </w:rPr>
      </w:pPr>
      <w:ins w:id="145" w:author="ZTE,Fei Xue" w:date="2023-04-10T11:17:04Z">
        <w:r>
          <w:rPr/>
          <w:t xml:space="preserve">Set the </w:t>
        </w:r>
      </w:ins>
      <w:ins w:id="146" w:author="ZTE,Fei Xue" w:date="2023-04-10T11:32:16Z">
        <w:r>
          <w:rPr>
            <w:rFonts w:hint="eastAsia" w:eastAsia="宋体"/>
            <w:lang w:val="en-US" w:eastAsia="zh-CN"/>
          </w:rPr>
          <w:t>S</w:t>
        </w:r>
      </w:ins>
      <w:ins w:id="147" w:author="ZTE,Fei Xue" w:date="2023-04-10T11:32:17Z">
        <w:r>
          <w:rPr>
            <w:rFonts w:hint="eastAsia" w:eastAsia="宋体"/>
            <w:lang w:val="en-US" w:eastAsia="zh-CN"/>
          </w:rPr>
          <w:t>AN</w:t>
        </w:r>
      </w:ins>
      <w:ins w:id="148" w:author="ZTE,Fei Xue" w:date="2023-04-10T11:17:04Z">
        <w:r>
          <w:rPr/>
          <w:t xml:space="preserve"> to transmit a signal according to E-TM 2 .</w:t>
        </w:r>
      </w:ins>
    </w:p>
    <w:p>
      <w:pPr>
        <w:pStyle w:val="111"/>
        <w:numPr>
          <w:ilvl w:val="0"/>
          <w:numId w:val="13"/>
        </w:numPr>
        <w:ind w:left="820" w:leftChars="200" w:hanging="420"/>
      </w:pPr>
      <w:ins w:id="149" w:author="ZTE,Fei Xue" w:date="2023-04-10T11:17:04Z">
        <w:r>
          <w:rPr/>
          <w:t>Measure the average OFDM symbol power as defined in Annex F. The measured OFDM symbols shall not contain RS, PBCH or synchronisation signals.</w:t>
        </w:r>
      </w:ins>
    </w:p>
    <w:p>
      <w:pPr>
        <w:pStyle w:val="6"/>
        <w:rPr>
          <w:ins w:id="150" w:author="ZTE,Fei Xue" w:date="2023-04-10T11:20:17Z"/>
        </w:rPr>
      </w:pPr>
      <w:bookmarkStart w:id="834" w:name="_Toc120608124"/>
      <w:bookmarkStart w:id="835" w:name="_Toc120611594"/>
      <w:bookmarkStart w:id="836" w:name="_Toc120609249"/>
      <w:bookmarkStart w:id="837" w:name="_Toc120610783"/>
      <w:bookmarkStart w:id="838" w:name="_Toc120544810"/>
      <w:bookmarkStart w:id="839" w:name="_Toc120614148"/>
      <w:bookmarkStart w:id="840" w:name="_Toc120610031"/>
      <w:bookmarkStart w:id="841" w:name="_Toc120631594"/>
      <w:bookmarkStart w:id="842" w:name="_Toc120632894"/>
      <w:bookmarkStart w:id="843" w:name="_Toc120612859"/>
      <w:bookmarkStart w:id="844" w:name="_Toc120626025"/>
      <w:bookmarkStart w:id="845" w:name="_Toc120607759"/>
      <w:bookmarkStart w:id="846" w:name="_Toc121753970"/>
      <w:bookmarkStart w:id="847" w:name="_Toc120609640"/>
      <w:bookmarkStart w:id="848" w:name="_Toc120608869"/>
      <w:bookmarkStart w:id="849" w:name="_Toc120612432"/>
      <w:bookmarkStart w:id="850" w:name="_Toc120628854"/>
      <w:bookmarkStart w:id="851" w:name="_Toc120626572"/>
      <w:bookmarkStart w:id="852" w:name="_Toc120613288"/>
      <w:bookmarkStart w:id="853" w:name="_Toc120624414"/>
      <w:bookmarkStart w:id="854" w:name="_Toc120623877"/>
      <w:bookmarkStart w:id="855" w:name="_Toc120607039"/>
      <w:bookmarkStart w:id="856" w:name="_Toc120622227"/>
      <w:bookmarkStart w:id="857" w:name="_Toc120608489"/>
      <w:bookmarkStart w:id="858" w:name="_Toc127032134"/>
      <w:bookmarkStart w:id="859" w:name="_Toc120611185"/>
      <w:bookmarkStart w:id="860" w:name="_Toc120614591"/>
      <w:bookmarkStart w:id="861" w:name="_Toc120606685"/>
      <w:bookmarkStart w:id="862" w:name="_Toc120545781"/>
      <w:bookmarkStart w:id="863" w:name="_Toc120627693"/>
      <w:bookmarkStart w:id="864" w:name="_Toc120612012"/>
      <w:bookmarkStart w:id="865" w:name="_Toc120625488"/>
      <w:bookmarkStart w:id="866" w:name="_Toc120613718"/>
      <w:bookmarkStart w:id="867" w:name="_Toc120627128"/>
      <w:bookmarkStart w:id="868" w:name="_Toc120634195"/>
      <w:bookmarkStart w:id="869" w:name="_Toc120634846"/>
      <w:bookmarkStart w:id="870" w:name="_Toc120632244"/>
      <w:bookmarkStart w:id="871" w:name="_Toc121754640"/>
      <w:bookmarkStart w:id="872" w:name="_Toc120623352"/>
      <w:bookmarkStart w:id="873" w:name="_Toc120545165"/>
      <w:bookmarkStart w:id="874" w:name="_Toc120630943"/>
      <w:bookmarkStart w:id="875" w:name="_Toc120628269"/>
      <w:bookmarkStart w:id="876" w:name="_Toc120629442"/>
      <w:bookmarkStart w:id="877" w:name="_Toc120624951"/>
      <w:bookmarkStart w:id="878" w:name="_Toc120615050"/>
      <w:bookmarkStart w:id="879" w:name="_Toc120622733"/>
      <w:bookmarkStart w:id="880" w:name="_Toc121822598"/>
      <w:bookmarkStart w:id="881" w:name="_Toc120607396"/>
      <w:bookmarkStart w:id="882" w:name="_Toc120633544"/>
      <w:r>
        <w:t>6.3.3.5</w:t>
      </w:r>
      <w:r>
        <w:tab/>
      </w:r>
      <w:r>
        <w:t>Test requirements</w:t>
      </w:r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</w:p>
    <w:p>
      <w:pPr>
        <w:rPr>
          <w:ins w:id="151" w:author="ZTE,Fei Xue" w:date="2023-04-10T11:20:17Z"/>
        </w:rPr>
      </w:pPr>
      <w:ins w:id="152" w:author="ZTE,Fei Xue" w:date="2023-04-10T11:20:17Z">
        <w:r>
          <w:rPr/>
          <w:t xml:space="preserve">The downlink (DL) total power dynamic range for each </w:t>
        </w:r>
      </w:ins>
      <w:ins w:id="153" w:author="ZTE,Fei Xue" w:date="2023-04-10T11:20:17Z">
        <w:r>
          <w:rPr>
            <w:rFonts w:hint="eastAsia"/>
            <w:lang w:eastAsia="zh-CN"/>
          </w:rPr>
          <w:t>SAN</w:t>
        </w:r>
      </w:ins>
      <w:ins w:id="154" w:author="ZTE,Fei Xue" w:date="2023-04-10T11:20:17Z">
        <w:r>
          <w:rPr/>
          <w:t xml:space="preserve"> carrier shall be larger than or equal to the level in table 6.3.</w:t>
        </w:r>
      </w:ins>
      <w:ins w:id="155" w:author="ZTE,Fei Xue" w:date="2023-04-10T11:20:17Z">
        <w:r>
          <w:rPr>
            <w:lang w:eastAsia="zh-CN"/>
          </w:rPr>
          <w:t>3</w:t>
        </w:r>
      </w:ins>
      <w:ins w:id="156" w:author="ZTE,Fei Xue" w:date="2023-04-10T11:20:17Z">
        <w:r>
          <w:rPr/>
          <w:t>.</w:t>
        </w:r>
      </w:ins>
      <w:ins w:id="157" w:author="ZTE,Fei Xue" w:date="2023-04-10T11:36:14Z">
        <w:r>
          <w:rPr>
            <w:rFonts w:hint="eastAsia"/>
            <w:lang w:val="en-US" w:eastAsia="zh-CN"/>
          </w:rPr>
          <w:t>5</w:t>
        </w:r>
      </w:ins>
      <w:ins w:id="158" w:author="ZTE,Fei Xue" w:date="2023-04-10T11:20:17Z">
        <w:r>
          <w:rPr/>
          <w:t>-1.</w:t>
        </w:r>
      </w:ins>
    </w:p>
    <w:p>
      <w:pPr>
        <w:pStyle w:val="113"/>
        <w:rPr>
          <w:ins w:id="159" w:author="ZTE,Fei Xue" w:date="2023-04-10T11:20:17Z"/>
        </w:rPr>
      </w:pPr>
      <w:ins w:id="160" w:author="ZTE,Fei Xue" w:date="2023-04-10T11:20:17Z">
        <w:r>
          <w:rPr/>
          <w:t>Table 6.3.</w:t>
        </w:r>
      </w:ins>
      <w:ins w:id="161" w:author="ZTE,Fei Xue" w:date="2023-04-10T11:20:17Z">
        <w:r>
          <w:rPr>
            <w:lang w:eastAsia="zh-CN"/>
          </w:rPr>
          <w:t>3</w:t>
        </w:r>
      </w:ins>
      <w:ins w:id="162" w:author="ZTE,Fei Xue" w:date="2023-04-10T11:20:17Z">
        <w:r>
          <w:rPr/>
          <w:t>.</w:t>
        </w:r>
      </w:ins>
      <w:ins w:id="163" w:author="ZTE,Fei Xue" w:date="2023-04-10T11:36:16Z">
        <w:r>
          <w:rPr>
            <w:rFonts w:hint="eastAsia"/>
            <w:lang w:val="en-US" w:eastAsia="zh-CN"/>
          </w:rPr>
          <w:t>5</w:t>
        </w:r>
      </w:ins>
      <w:ins w:id="164" w:author="ZTE,Fei Xue" w:date="2023-04-10T11:20:17Z">
        <w:r>
          <w:rPr/>
          <w:t>-1: Total power dynamic range</w:t>
        </w:r>
      </w:ins>
    </w:p>
    <w:tbl>
      <w:tblPr>
        <w:tblStyle w:val="9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5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5" w:author="ZTE,Fei Xue" w:date="2023-04-10T11:20:17Z"/>
        </w:trPr>
        <w:tc>
          <w:tcPr>
            <w:tcW w:w="1736" w:type="dxa"/>
            <w:tcBorders>
              <w:bottom w:val="nil"/>
            </w:tcBorders>
          </w:tcPr>
          <w:p>
            <w:pPr>
              <w:pStyle w:val="104"/>
              <w:rPr>
                <w:ins w:id="166" w:author="ZTE,Fei Xue" w:date="2023-04-10T11:20:17Z"/>
              </w:rPr>
            </w:pPr>
            <w:ins w:id="167" w:author="ZTE,Fei Xue" w:date="2023-04-10T11:20:17Z">
              <w:r>
                <w:rPr>
                  <w:rFonts w:hint="eastAsia"/>
                  <w:lang w:val="en-US" w:eastAsia="zh-CN"/>
                </w:rPr>
                <w:t>SAN</w:t>
              </w:r>
            </w:ins>
            <w:ins w:id="168" w:author="ZTE,Fei Xue" w:date="2023-04-10T11:20:17Z">
              <w:r>
                <w:rPr>
                  <w:lang w:eastAsia="zh-CN"/>
                </w:rPr>
                <w:t xml:space="preserve"> channel </w:t>
              </w:r>
            </w:ins>
          </w:p>
        </w:tc>
        <w:tc>
          <w:tcPr>
            <w:tcW w:w="5457" w:type="dxa"/>
            <w:vAlign w:val="center"/>
          </w:tcPr>
          <w:p>
            <w:pPr>
              <w:pStyle w:val="104"/>
              <w:rPr>
                <w:ins w:id="169" w:author="ZTE,Fei Xue" w:date="2023-04-10T11:20:17Z"/>
              </w:rPr>
            </w:pPr>
            <w:ins w:id="170" w:author="ZTE,Fei Xue" w:date="2023-04-10T11:20:17Z">
              <w:r>
                <w:rPr/>
                <w:t>Total power dynamic range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1" w:author="ZTE,Fei Xue" w:date="2023-04-10T11:20:17Z"/>
        </w:trPr>
        <w:tc>
          <w:tcPr>
            <w:tcW w:w="1736" w:type="dxa"/>
            <w:tcBorders>
              <w:top w:val="nil"/>
            </w:tcBorders>
          </w:tcPr>
          <w:p>
            <w:pPr>
              <w:pStyle w:val="104"/>
              <w:rPr>
                <w:ins w:id="172" w:author="ZTE,Fei Xue" w:date="2023-04-10T11:20:17Z"/>
              </w:rPr>
            </w:pPr>
            <w:ins w:id="173" w:author="ZTE,Fei Xue" w:date="2023-04-10T11:20:17Z">
              <w:r>
                <w:rPr>
                  <w:lang w:eastAsia="zh-CN"/>
                </w:rPr>
                <w:t>bandwidth</w:t>
              </w:r>
            </w:ins>
            <w:ins w:id="174" w:author="ZTE,Fei Xue" w:date="2023-04-10T11:20:17Z">
              <w:r>
                <w:rPr/>
                <w:t xml:space="preserve"> (MHz)</w:t>
              </w:r>
            </w:ins>
          </w:p>
        </w:tc>
        <w:tc>
          <w:tcPr>
            <w:tcW w:w="5457" w:type="dxa"/>
            <w:vAlign w:val="center"/>
          </w:tcPr>
          <w:p>
            <w:pPr>
              <w:pStyle w:val="104"/>
              <w:rPr>
                <w:ins w:id="175" w:author="ZTE,Fei Xue" w:date="2023-04-10T11:20:17Z"/>
              </w:rPr>
            </w:pPr>
            <w:ins w:id="176" w:author="ZTE,Fei Xue" w:date="2023-04-10T11:20:17Z">
              <w:r>
                <w:rPr/>
                <w:t>15</w:t>
              </w:r>
            </w:ins>
            <w:ins w:id="177" w:author="ZTE,Fei Xue" w:date="2023-04-10T11:20:17Z">
              <w:r>
                <w:rPr>
                  <w:lang w:eastAsia="zh-CN"/>
                </w:rPr>
                <w:t xml:space="preserve"> </w:t>
              </w:r>
            </w:ins>
            <w:ins w:id="178" w:author="ZTE,Fei Xue" w:date="2023-04-10T11:20:17Z">
              <w:r>
                <w:rPr/>
                <w:t>kHz SCS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9" w:author="ZTE,Fei Xue" w:date="2023-04-10T11:20:17Z"/>
        </w:trPr>
        <w:tc>
          <w:tcPr>
            <w:tcW w:w="1736" w:type="dxa"/>
          </w:tcPr>
          <w:p>
            <w:pPr>
              <w:pStyle w:val="105"/>
              <w:rPr>
                <w:ins w:id="180" w:author="ZTE,Fei Xue" w:date="2023-04-10T11:20:17Z"/>
                <w:rFonts w:cs="v5.0.0"/>
              </w:rPr>
            </w:pPr>
            <w:ins w:id="181" w:author="ZTE,Fei Xue" w:date="2023-04-10T11:20:17Z">
              <w:r>
                <w:rPr/>
                <w:t>1.4</w:t>
              </w:r>
            </w:ins>
          </w:p>
        </w:tc>
        <w:tc>
          <w:tcPr>
            <w:tcW w:w="5457" w:type="dxa"/>
            <w:vAlign w:val="center"/>
          </w:tcPr>
          <w:p>
            <w:pPr>
              <w:pStyle w:val="105"/>
              <w:rPr>
                <w:ins w:id="182" w:author="ZTE,Fei Xue" w:date="2023-04-10T11:20:17Z"/>
              </w:rPr>
            </w:pPr>
            <w:ins w:id="183" w:author="ZTE,Fei Xue" w:date="2023-04-10T11:20:17Z">
              <w:r>
                <w:rPr/>
                <w:t>7.7</w:t>
              </w:r>
            </w:ins>
          </w:p>
        </w:tc>
      </w:tr>
    </w:tbl>
    <w:p>
      <w:pPr>
        <w:pStyle w:val="100"/>
        <w:rPr>
          <w:ins w:id="184" w:author="ZTE,Fei Xue" w:date="2023-04-10T11:29:46Z"/>
        </w:rPr>
      </w:pPr>
    </w:p>
    <w:p>
      <w:pPr>
        <w:pStyle w:val="100"/>
        <w:rPr>
          <w:ins w:id="185" w:author="ZTE,Fei Xue" w:date="2023-04-10T11:29:42Z"/>
          <w:lang w:eastAsia="zh-CN"/>
        </w:rPr>
      </w:pPr>
      <w:ins w:id="186" w:author="ZTE,Fei Xue" w:date="2023-04-10T11:29:42Z">
        <w:r>
          <w:rPr/>
          <w:t>NOTE:</w:t>
        </w:r>
      </w:ins>
      <w:ins w:id="187" w:author="ZTE,Fei Xue" w:date="2023-04-10T11:29:42Z">
        <w:r>
          <w:rPr/>
          <w:tab/>
        </w:r>
      </w:ins>
      <w:ins w:id="188" w:author="ZTE,Fei Xue" w:date="2023-04-10T11:29:42Z">
        <w:r>
          <w:rPr/>
          <w:t>Additional test requirements for the EVM at the lower limit of the dynamic range are defined in clause 6.5.</w:t>
        </w:r>
      </w:ins>
      <w:ins w:id="189" w:author="ZTE,Fei Xue" w:date="2023-04-10T11:30:10Z">
        <w:r>
          <w:rPr>
            <w:rFonts w:hint="eastAsia" w:eastAsia="宋体"/>
            <w:lang w:val="en-US" w:eastAsia="zh-CN"/>
          </w:rPr>
          <w:t>3</w:t>
        </w:r>
      </w:ins>
      <w:ins w:id="190" w:author="ZTE,Fei Xue" w:date="2023-04-10T11:29:42Z">
        <w:r>
          <w:rPr/>
          <w:t>.</w:t>
        </w:r>
      </w:ins>
    </w:p>
    <w:p/>
    <w:p>
      <w:pPr>
        <w:jc w:val="center"/>
        <w:rPr>
          <w:rFonts w:hint="eastAsia"/>
          <w:lang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 w:eastAsia="宋体"/>
          <w:b/>
          <w:bCs/>
          <w:color w:val="auto"/>
          <w:sz w:val="36"/>
          <w:lang w:val="en-US" w:eastAsia="zh-CN"/>
        </w:rPr>
        <w:t>Next</w:t>
      </w:r>
      <w:r>
        <w:rPr>
          <w:rFonts w:hint="eastAsia"/>
          <w:b/>
          <w:bCs/>
          <w:color w:val="auto"/>
          <w:sz w:val="36"/>
          <w:lang w:val="en-US" w:eastAsia="zh-CN"/>
        </w:rPr>
        <w:t xml:space="preserve">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/>
    <w:p>
      <w:pPr>
        <w:pStyle w:val="4"/>
        <w:rPr>
          <w:lang w:eastAsia="zh-CN"/>
        </w:rPr>
      </w:pPr>
      <w:bookmarkStart w:id="883" w:name="_Toc120613458"/>
      <w:bookmarkStart w:id="884" w:name="_Toc120545270"/>
      <w:bookmarkStart w:id="885" w:name="_Toc120613888"/>
      <w:bookmarkStart w:id="886" w:name="_Toc120608229"/>
      <w:bookmarkStart w:id="887" w:name="_Toc120608609"/>
      <w:bookmarkStart w:id="888" w:name="_Toc120609771"/>
      <w:bookmarkStart w:id="889" w:name="_Toc120610172"/>
      <w:bookmarkStart w:id="890" w:name="_Toc120610925"/>
      <w:bookmarkStart w:id="891" w:name="_Toc120544915"/>
      <w:bookmarkStart w:id="892" w:name="_Toc120609380"/>
      <w:bookmarkStart w:id="893" w:name="_Toc120606790"/>
      <w:bookmarkStart w:id="894" w:name="_Toc120614790"/>
      <w:bookmarkStart w:id="895" w:name="_Toc120607501"/>
      <w:bookmarkStart w:id="896" w:name="_Toc120612599"/>
      <w:bookmarkStart w:id="897" w:name="_Toc120608989"/>
      <w:bookmarkStart w:id="898" w:name="_Toc120607144"/>
      <w:bookmarkStart w:id="899" w:name="_Toc120545886"/>
      <w:bookmarkStart w:id="900" w:name="_Toc120611334"/>
      <w:bookmarkStart w:id="901" w:name="_Toc120612172"/>
      <w:bookmarkStart w:id="902" w:name="_Toc120629100"/>
      <w:bookmarkStart w:id="903" w:name="_Toc120625734"/>
      <w:bookmarkStart w:id="904" w:name="_Toc120622473"/>
      <w:bookmarkStart w:id="905" w:name="_Toc120634441"/>
      <w:bookmarkStart w:id="906" w:name="_Toc120614331"/>
      <w:bookmarkStart w:id="907" w:name="_Toc127032261"/>
      <w:bookmarkStart w:id="908" w:name="_Toc120611752"/>
      <w:bookmarkStart w:id="909" w:name="_Toc120626271"/>
      <w:bookmarkStart w:id="910" w:name="_Toc120632490"/>
      <w:bookmarkStart w:id="911" w:name="_Toc120635092"/>
      <w:bookmarkStart w:id="912" w:name="_Toc120626818"/>
      <w:bookmarkStart w:id="913" w:name="_Toc120607864"/>
      <w:bookmarkStart w:id="914" w:name="_Toc120633140"/>
      <w:bookmarkStart w:id="915" w:name="_Toc120627374"/>
      <w:bookmarkStart w:id="916" w:name="_Toc120615265"/>
      <w:bookmarkStart w:id="917" w:name="_Toc120622979"/>
      <w:bookmarkStart w:id="918" w:name="_Toc120623598"/>
      <w:bookmarkStart w:id="919" w:name="_Toc120624123"/>
      <w:bookmarkStart w:id="920" w:name="_Toc120625197"/>
      <w:bookmarkStart w:id="921" w:name="_Toc121754886"/>
      <w:bookmarkStart w:id="922" w:name="_Toc120628515"/>
      <w:bookmarkStart w:id="923" w:name="_Toc120624660"/>
      <w:bookmarkStart w:id="924" w:name="_Toc121822842"/>
      <w:bookmarkStart w:id="925" w:name="_Toc120633790"/>
      <w:bookmarkStart w:id="926" w:name="_Toc120631840"/>
      <w:bookmarkStart w:id="927" w:name="_Toc121754216"/>
      <w:bookmarkStart w:id="928" w:name="_Toc120631189"/>
      <w:bookmarkStart w:id="929" w:name="_Toc120613028"/>
      <w:bookmarkStart w:id="930" w:name="_Toc120629688"/>
      <w:bookmarkStart w:id="931" w:name="_Toc120627939"/>
      <w:r>
        <w:rPr>
          <w:rFonts w:hint="eastAsia"/>
          <w:lang w:eastAsia="zh-CN"/>
        </w:rPr>
        <w:t>9.4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OTA output </w:t>
      </w:r>
      <w:r>
        <w:rPr>
          <w:lang w:eastAsia="zh-CN"/>
        </w:rPr>
        <w:t>power</w:t>
      </w:r>
      <w:r>
        <w:rPr>
          <w:rFonts w:hint="eastAsia"/>
          <w:lang w:eastAsia="zh-CN"/>
        </w:rPr>
        <w:t xml:space="preserve"> dynamics</w:t>
      </w:r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</w:p>
    <w:p>
      <w:pPr>
        <w:pStyle w:val="5"/>
      </w:pPr>
      <w:bookmarkStart w:id="932" w:name="_Toc120611335"/>
      <w:bookmarkStart w:id="933" w:name="_Toc121754887"/>
      <w:bookmarkStart w:id="934" w:name="_Toc120627940"/>
      <w:bookmarkStart w:id="935" w:name="_Toc120612173"/>
      <w:bookmarkStart w:id="936" w:name="_Toc120612600"/>
      <w:bookmarkStart w:id="937" w:name="_Toc120610173"/>
      <w:bookmarkStart w:id="938" w:name="_Toc121822843"/>
      <w:bookmarkStart w:id="939" w:name="_Toc120608610"/>
      <w:bookmarkStart w:id="940" w:name="_Toc120607502"/>
      <w:bookmarkStart w:id="941" w:name="_Toc99702758"/>
      <w:bookmarkStart w:id="942" w:name="_Toc37272798"/>
      <w:bookmarkStart w:id="943" w:name="_Toc74915653"/>
      <w:bookmarkStart w:id="944" w:name="_Toc66693701"/>
      <w:bookmarkStart w:id="945" w:name="_Toc120608230"/>
      <w:bookmarkStart w:id="946" w:name="_Toc120614332"/>
      <w:bookmarkStart w:id="947" w:name="_Toc21102651"/>
      <w:bookmarkStart w:id="948" w:name="_Toc120626272"/>
      <w:bookmarkStart w:id="949" w:name="_Toc120607145"/>
      <w:bookmarkStart w:id="950" w:name="_Toc120608990"/>
      <w:bookmarkStart w:id="951" w:name="_Toc120613459"/>
      <w:bookmarkStart w:id="952" w:name="_Toc82536286"/>
      <w:bookmarkStart w:id="953" w:name="_Toc120544916"/>
      <w:bookmarkStart w:id="954" w:name="_Toc45885875"/>
      <w:bookmarkStart w:id="955" w:name="_Toc120629101"/>
      <w:bookmarkStart w:id="956" w:name="_Toc120613029"/>
      <w:bookmarkStart w:id="957" w:name="_Toc120615266"/>
      <w:bookmarkStart w:id="958" w:name="_Toc106206544"/>
      <w:bookmarkStart w:id="959" w:name="_Toc120611753"/>
      <w:bookmarkStart w:id="960" w:name="_Toc36635852"/>
      <w:bookmarkStart w:id="961" w:name="_Toc58915651"/>
      <w:bookmarkStart w:id="962" w:name="_Toc89952579"/>
      <w:bookmarkStart w:id="963" w:name="_Toc29810500"/>
      <w:bookmarkStart w:id="964" w:name="_Toc120610926"/>
      <w:bookmarkStart w:id="965" w:name="_Toc120622474"/>
      <w:bookmarkStart w:id="966" w:name="_Toc120606791"/>
      <w:bookmarkStart w:id="967" w:name="_Toc76544164"/>
      <w:bookmarkStart w:id="968" w:name="_Toc120622980"/>
      <w:bookmarkStart w:id="969" w:name="_Toc120545887"/>
      <w:bookmarkStart w:id="970" w:name="_Toc120545271"/>
      <w:bookmarkStart w:id="971" w:name="_Toc120625735"/>
      <w:bookmarkStart w:id="972" w:name="_Toc98766395"/>
      <w:bookmarkStart w:id="973" w:name="_Toc53182984"/>
      <w:bookmarkStart w:id="974" w:name="_Toc120625198"/>
      <w:bookmarkStart w:id="975" w:name="_Toc58917832"/>
      <w:bookmarkStart w:id="976" w:name="_Toc120626819"/>
      <w:bookmarkStart w:id="977" w:name="_Toc76114278"/>
      <w:bookmarkStart w:id="978" w:name="_Toc120624124"/>
      <w:bookmarkStart w:id="979" w:name="_Toc120609381"/>
      <w:bookmarkStart w:id="980" w:name="_Toc120624661"/>
      <w:bookmarkStart w:id="981" w:name="_Toc120629689"/>
      <w:bookmarkStart w:id="982" w:name="_Toc127032262"/>
      <w:bookmarkStart w:id="983" w:name="_Toc121754217"/>
      <w:bookmarkStart w:id="984" w:name="_Toc120631190"/>
      <w:bookmarkStart w:id="985" w:name="_Toc120623599"/>
      <w:bookmarkStart w:id="986" w:name="_Toc120627375"/>
      <w:bookmarkStart w:id="987" w:name="_Toc120634442"/>
      <w:bookmarkStart w:id="988" w:name="_Toc120633791"/>
      <w:bookmarkStart w:id="989" w:name="_Toc120635093"/>
      <w:bookmarkStart w:id="990" w:name="_Toc120633141"/>
      <w:bookmarkStart w:id="991" w:name="_Toc120613889"/>
      <w:bookmarkStart w:id="992" w:name="_Toc120607865"/>
      <w:bookmarkStart w:id="993" w:name="_Toc120632491"/>
      <w:bookmarkStart w:id="994" w:name="_Toc120609772"/>
      <w:bookmarkStart w:id="995" w:name="_Toc120628516"/>
      <w:bookmarkStart w:id="996" w:name="_Toc120614791"/>
      <w:bookmarkStart w:id="997" w:name="_Toc120631841"/>
      <w:r>
        <w:rPr>
          <w:rFonts w:hint="eastAsia"/>
          <w:lang w:val="en-US" w:eastAsia="zh-CN"/>
        </w:rPr>
        <w:t>9</w:t>
      </w:r>
      <w:r>
        <w:t>.4.1</w:t>
      </w:r>
      <w:r>
        <w:tab/>
      </w:r>
      <w:r>
        <w:t>General</w:t>
      </w:r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</w:p>
    <w:p>
      <w:pPr>
        <w:pStyle w:val="5"/>
      </w:pPr>
      <w:bookmarkStart w:id="998" w:name="_Toc120544917"/>
      <w:bookmarkStart w:id="999" w:name="_Toc45885876"/>
      <w:bookmarkStart w:id="1000" w:name="_Toc120624662"/>
      <w:bookmarkStart w:id="1001" w:name="_Toc99702759"/>
      <w:bookmarkStart w:id="1002" w:name="_Toc53182985"/>
      <w:bookmarkStart w:id="1003" w:name="_Toc76544165"/>
      <w:bookmarkStart w:id="1004" w:name="_Toc29810501"/>
      <w:bookmarkStart w:id="1005" w:name="_Toc120545888"/>
      <w:bookmarkStart w:id="1006" w:name="_Toc120625199"/>
      <w:bookmarkStart w:id="1007" w:name="_Toc66693702"/>
      <w:bookmarkStart w:id="1008" w:name="_Toc98766396"/>
      <w:bookmarkStart w:id="1009" w:name="_Toc120624125"/>
      <w:bookmarkStart w:id="1010" w:name="_Toc21102652"/>
      <w:bookmarkStart w:id="1011" w:name="_Toc74915654"/>
      <w:bookmarkStart w:id="1012" w:name="_Toc106206545"/>
      <w:bookmarkStart w:id="1013" w:name="_Toc120606792"/>
      <w:bookmarkStart w:id="1014" w:name="_Toc120607146"/>
      <w:bookmarkStart w:id="1015" w:name="_Toc76114279"/>
      <w:bookmarkStart w:id="1016" w:name="_Toc120609773"/>
      <w:bookmarkStart w:id="1017" w:name="_Toc82536287"/>
      <w:bookmarkStart w:id="1018" w:name="_Toc58915652"/>
      <w:bookmarkStart w:id="1019" w:name="_Toc120625736"/>
      <w:bookmarkStart w:id="1020" w:name="_Toc37272799"/>
      <w:bookmarkStart w:id="1021" w:name="_Toc120611336"/>
      <w:bookmarkStart w:id="1022" w:name="_Toc120610174"/>
      <w:bookmarkStart w:id="1023" w:name="_Toc120627376"/>
      <w:bookmarkStart w:id="1024" w:name="_Toc36635853"/>
      <w:bookmarkStart w:id="1025" w:name="_Toc120615267"/>
      <w:bookmarkStart w:id="1026" w:name="_Toc120614333"/>
      <w:bookmarkStart w:id="1027" w:name="_Toc120622981"/>
      <w:bookmarkStart w:id="1028" w:name="_Toc120607503"/>
      <w:bookmarkStart w:id="1029" w:name="_Toc120608991"/>
      <w:bookmarkStart w:id="1030" w:name="_Toc120612601"/>
      <w:bookmarkStart w:id="1031" w:name="_Toc58917833"/>
      <w:bookmarkStart w:id="1032" w:name="_Toc120614792"/>
      <w:bookmarkStart w:id="1033" w:name="_Toc120609382"/>
      <w:bookmarkStart w:id="1034" w:name="_Toc120613030"/>
      <w:bookmarkStart w:id="1035" w:name="_Toc120613890"/>
      <w:bookmarkStart w:id="1036" w:name="_Toc120622475"/>
      <w:bookmarkStart w:id="1037" w:name="_Toc120627941"/>
      <w:bookmarkStart w:id="1038" w:name="_Toc120610927"/>
      <w:bookmarkStart w:id="1039" w:name="_Toc120545272"/>
      <w:bookmarkStart w:id="1040" w:name="_Toc120612174"/>
      <w:bookmarkStart w:id="1041" w:name="_Toc120633142"/>
      <w:bookmarkStart w:id="1042" w:name="_Toc120611754"/>
      <w:bookmarkStart w:id="1043" w:name="_Toc120629690"/>
      <w:bookmarkStart w:id="1044" w:name="_Toc120613460"/>
      <w:bookmarkStart w:id="1045" w:name="_Toc120607866"/>
      <w:bookmarkStart w:id="1046" w:name="_Toc120623600"/>
      <w:bookmarkStart w:id="1047" w:name="_Toc120608611"/>
      <w:bookmarkStart w:id="1048" w:name="_Toc120632492"/>
      <w:bookmarkStart w:id="1049" w:name="_Toc120626820"/>
      <w:bookmarkStart w:id="1050" w:name="_Toc120608231"/>
      <w:bookmarkStart w:id="1051" w:name="_Toc89952580"/>
      <w:bookmarkStart w:id="1052" w:name="_Toc120626273"/>
      <w:bookmarkStart w:id="1053" w:name="_Toc120631191"/>
      <w:bookmarkStart w:id="1054" w:name="_Toc127032263"/>
      <w:bookmarkStart w:id="1055" w:name="_Toc120629102"/>
      <w:bookmarkStart w:id="1056" w:name="_Toc120628517"/>
      <w:bookmarkStart w:id="1057" w:name="_Toc121822844"/>
      <w:bookmarkStart w:id="1058" w:name="_Toc121754888"/>
      <w:bookmarkStart w:id="1059" w:name="_Toc120634443"/>
      <w:bookmarkStart w:id="1060" w:name="_Toc120633792"/>
      <w:bookmarkStart w:id="1061" w:name="_Toc120631842"/>
      <w:bookmarkStart w:id="1062" w:name="_Toc121754218"/>
      <w:bookmarkStart w:id="1063" w:name="_Toc120635094"/>
      <w:r>
        <w:rPr>
          <w:rFonts w:hint="eastAsia"/>
          <w:lang w:val="en-US" w:eastAsia="zh-CN"/>
        </w:rPr>
        <w:t>9</w:t>
      </w:r>
      <w:r>
        <w:t>.4.2</w:t>
      </w:r>
      <w:r>
        <w:tab/>
      </w:r>
      <w:r>
        <w:t>OTA RE power control dynamic range</w:t>
      </w:r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>
      <w:pPr>
        <w:pStyle w:val="6"/>
        <w:rPr>
          <w:ins w:id="191" w:author="ZTE,Fei Xue" w:date="2023-04-10T11:37:02Z"/>
          <w:lang w:eastAsia="sv-SE"/>
        </w:rPr>
      </w:pPr>
      <w:bookmarkStart w:id="1064" w:name="_Toc76544166"/>
      <w:bookmarkStart w:id="1065" w:name="_Toc76114280"/>
      <w:bookmarkStart w:id="1066" w:name="_Toc120611755"/>
      <w:bookmarkStart w:id="1067" w:name="_Toc120612175"/>
      <w:bookmarkStart w:id="1068" w:name="_Toc58917834"/>
      <w:bookmarkStart w:id="1069" w:name="_Toc120626821"/>
      <w:bookmarkStart w:id="1070" w:name="_Toc120608232"/>
      <w:bookmarkStart w:id="1071" w:name="_Toc120608612"/>
      <w:bookmarkStart w:id="1072" w:name="_Toc120607504"/>
      <w:bookmarkStart w:id="1073" w:name="_Toc120610175"/>
      <w:bookmarkStart w:id="1074" w:name="_Toc120610928"/>
      <w:bookmarkStart w:id="1075" w:name="_Toc58915653"/>
      <w:bookmarkStart w:id="1076" w:name="_Toc89952581"/>
      <w:bookmarkStart w:id="1077" w:name="_Toc45885877"/>
      <w:bookmarkStart w:id="1078" w:name="_Toc120612602"/>
      <w:bookmarkStart w:id="1079" w:name="_Toc36635854"/>
      <w:bookmarkStart w:id="1080" w:name="_Toc82536288"/>
      <w:bookmarkStart w:id="1081" w:name="_Toc120626274"/>
      <w:bookmarkStart w:id="1082" w:name="_Toc98766397"/>
      <w:bookmarkStart w:id="1083" w:name="_Toc21102653"/>
      <w:bookmarkStart w:id="1084" w:name="_Toc120545889"/>
      <w:bookmarkStart w:id="1085" w:name="_Toc120607147"/>
      <w:bookmarkStart w:id="1086" w:name="_Toc99702760"/>
      <w:bookmarkStart w:id="1087" w:name="_Toc53182986"/>
      <w:bookmarkStart w:id="1088" w:name="_Toc120545273"/>
      <w:bookmarkStart w:id="1089" w:name="_Toc120544918"/>
      <w:bookmarkStart w:id="1090" w:name="_Toc29810502"/>
      <w:bookmarkStart w:id="1091" w:name="_Toc74915655"/>
      <w:bookmarkStart w:id="1092" w:name="_Toc120607867"/>
      <w:bookmarkStart w:id="1093" w:name="_Toc120606793"/>
      <w:bookmarkStart w:id="1094" w:name="_Toc120614793"/>
      <w:bookmarkStart w:id="1095" w:name="_Toc66693703"/>
      <w:bookmarkStart w:id="1096" w:name="_Toc120613461"/>
      <w:bookmarkStart w:id="1097" w:name="_Toc120609383"/>
      <w:bookmarkStart w:id="1098" w:name="_Toc120624126"/>
      <w:bookmarkStart w:id="1099" w:name="_Toc120635095"/>
      <w:bookmarkStart w:id="1100" w:name="_Toc120609774"/>
      <w:bookmarkStart w:id="1101" w:name="_Toc120614334"/>
      <w:bookmarkStart w:id="1102" w:name="_Toc120631843"/>
      <w:bookmarkStart w:id="1103" w:name="_Toc120611337"/>
      <w:bookmarkStart w:id="1104" w:name="_Toc120608992"/>
      <w:bookmarkStart w:id="1105" w:name="_Toc121754889"/>
      <w:bookmarkStart w:id="1106" w:name="_Toc120624663"/>
      <w:bookmarkStart w:id="1107" w:name="_Toc120615268"/>
      <w:bookmarkStart w:id="1108" w:name="_Toc120633793"/>
      <w:bookmarkStart w:id="1109" w:name="_Toc120634444"/>
      <w:bookmarkStart w:id="1110" w:name="_Toc120627942"/>
      <w:bookmarkStart w:id="1111" w:name="_Toc120622476"/>
      <w:bookmarkStart w:id="1112" w:name="_Toc120613031"/>
      <w:bookmarkStart w:id="1113" w:name="_Toc120622982"/>
      <w:bookmarkStart w:id="1114" w:name="_Toc120625200"/>
      <w:bookmarkStart w:id="1115" w:name="_Toc120631192"/>
      <w:bookmarkStart w:id="1116" w:name="_Toc120629691"/>
      <w:bookmarkStart w:id="1117" w:name="_Toc120628518"/>
      <w:bookmarkStart w:id="1118" w:name="_Toc120625737"/>
      <w:bookmarkStart w:id="1119" w:name="_Toc120632493"/>
      <w:bookmarkStart w:id="1120" w:name="_Toc120623601"/>
      <w:bookmarkStart w:id="1121" w:name="_Toc120633143"/>
      <w:bookmarkStart w:id="1122" w:name="_Toc121754219"/>
      <w:bookmarkStart w:id="1123" w:name="_Toc120613891"/>
      <w:bookmarkStart w:id="1124" w:name="_Toc120627377"/>
      <w:bookmarkStart w:id="1125" w:name="_Toc37272800"/>
      <w:bookmarkStart w:id="1126" w:name="_Toc106206546"/>
      <w:bookmarkStart w:id="1127" w:name="_Toc121822845"/>
      <w:bookmarkStart w:id="1128" w:name="_Toc127032264"/>
      <w:bookmarkStart w:id="1129" w:name="_Toc120629103"/>
      <w:r>
        <w:rPr>
          <w:rFonts w:hint="eastAsia"/>
          <w:lang w:val="en-US" w:eastAsia="zh-CN"/>
        </w:rPr>
        <w:t>9</w:t>
      </w:r>
      <w:r>
        <w:rPr>
          <w:lang w:eastAsia="sv-SE"/>
        </w:rPr>
        <w:t>.4.2.1</w:t>
      </w:r>
      <w:r>
        <w:rPr>
          <w:lang w:eastAsia="sv-SE"/>
        </w:rPr>
        <w:tab/>
      </w:r>
      <w:r>
        <w:rPr>
          <w:lang w:eastAsia="sv-SE"/>
        </w:rPr>
        <w:t>Definition and applicability</w:t>
      </w:r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</w:p>
    <w:p>
      <w:pPr>
        <w:rPr>
          <w:ins w:id="192" w:author="ZTE,Fei Xue" w:date="2023-04-10T11:37:03Z"/>
          <w:rFonts w:cs="v4.2.0"/>
        </w:rPr>
      </w:pPr>
      <w:ins w:id="193" w:author="ZTE,Fei Xue" w:date="2023-04-10T11:37:03Z">
        <w:r>
          <w:rPr/>
          <w:t>The requirements in clause </w:t>
        </w:r>
      </w:ins>
      <w:ins w:id="194" w:author="ZTE,Fei Xue" w:date="2023-04-10T11:37:03Z">
        <w:r>
          <w:rPr>
            <w:rFonts w:hint="eastAsia"/>
            <w:lang w:val="en-US" w:eastAsia="zh-CN"/>
          </w:rPr>
          <w:t>9</w:t>
        </w:r>
      </w:ins>
      <w:ins w:id="195" w:author="ZTE,Fei Xue" w:date="2023-04-10T11:37:03Z">
        <w:r>
          <w:rPr/>
          <w:t xml:space="preserve">.4 apply during the </w:t>
        </w:r>
      </w:ins>
      <w:ins w:id="196" w:author="ZTE,Fei Xue" w:date="2023-04-10T11:37:03Z">
        <w:r>
          <w:rPr>
            <w:i/>
          </w:rPr>
          <w:t>transmitter ON period</w:t>
        </w:r>
      </w:ins>
      <w:ins w:id="197" w:author="ZTE,Fei Xue" w:date="2023-04-10T11:37:03Z">
        <w:r>
          <w:rPr/>
          <w:t xml:space="preserve">. </w:t>
        </w:r>
      </w:ins>
      <w:ins w:id="198" w:author="ZTE,Fei Xue" w:date="2023-04-10T11:37:03Z">
        <w:r>
          <w:rPr>
            <w:rFonts w:cs="v4.2.0"/>
          </w:rPr>
          <w:t>Transmit signal quality (as specified in clause </w:t>
        </w:r>
      </w:ins>
      <w:ins w:id="199" w:author="ZTE,Fei Xue" w:date="2023-04-10T11:37:03Z">
        <w:r>
          <w:rPr>
            <w:rFonts w:hint="eastAsia" w:cs="v4.2.0"/>
            <w:lang w:val="en-US" w:eastAsia="zh-CN"/>
          </w:rPr>
          <w:t>9</w:t>
        </w:r>
      </w:ins>
      <w:ins w:id="200" w:author="ZTE,Fei Xue" w:date="2023-04-10T11:37:03Z">
        <w:r>
          <w:rPr>
            <w:rFonts w:cs="v4.2.0"/>
          </w:rPr>
          <w:t>.6) shall be maintained for the o</w:t>
        </w:r>
      </w:ins>
      <w:ins w:id="201" w:author="ZTE,Fei Xue" w:date="2023-04-10T11:37:03Z">
        <w:r>
          <w:rPr/>
          <w:t>utput power dynamics requirements</w:t>
        </w:r>
      </w:ins>
      <w:ins w:id="202" w:author="ZTE,Fei Xue" w:date="2023-04-10T11:37:03Z">
        <w:r>
          <w:rPr>
            <w:rFonts w:cs="v4.2.0"/>
          </w:rPr>
          <w:t>.</w:t>
        </w:r>
      </w:ins>
    </w:p>
    <w:p>
      <w:pPr>
        <w:rPr>
          <w:lang w:eastAsia="sv-SE"/>
        </w:rPr>
      </w:pPr>
      <w:ins w:id="203" w:author="ZTE,Fei Xue" w:date="2023-04-10T11:37:03Z">
        <w:r>
          <w:rPr>
            <w:rFonts w:cs="v4.2.0"/>
          </w:rPr>
          <w:t xml:space="preserve">The OTA output power requirements are single </w:t>
        </w:r>
      </w:ins>
      <w:ins w:id="204" w:author="ZTE,Fei Xue" w:date="2023-04-10T11:37:03Z">
        <w:r>
          <w:rPr>
            <w:lang w:eastAsia="zh-CN"/>
          </w:rPr>
          <w:t xml:space="preserve">direction requirements and apply to </w:t>
        </w:r>
      </w:ins>
      <w:ins w:id="205" w:author="ZTE,Fei Xue" w:date="2023-04-10T11:37:03Z">
        <w:r>
          <w:rPr/>
          <w:t>the beam peak directions over the OTA peak directions set.</w:t>
        </w:r>
      </w:ins>
    </w:p>
    <w:p>
      <w:pPr>
        <w:pStyle w:val="6"/>
        <w:rPr>
          <w:ins w:id="206" w:author="ZTE,Fei Xue" w:date="2023-04-10T11:37:13Z"/>
          <w:lang w:eastAsia="sv-SE"/>
        </w:rPr>
      </w:pPr>
      <w:bookmarkStart w:id="1130" w:name="_Toc120608233"/>
      <w:bookmarkStart w:id="1131" w:name="_Toc29810503"/>
      <w:bookmarkStart w:id="1132" w:name="_Toc66693704"/>
      <w:bookmarkStart w:id="1133" w:name="_Toc58915654"/>
      <w:bookmarkStart w:id="1134" w:name="_Toc37272801"/>
      <w:bookmarkStart w:id="1135" w:name="_Toc45885878"/>
      <w:bookmarkStart w:id="1136" w:name="_Toc99702761"/>
      <w:bookmarkStart w:id="1137" w:name="_Toc89952582"/>
      <w:bookmarkStart w:id="1138" w:name="_Toc36635855"/>
      <w:bookmarkStart w:id="1139" w:name="_Toc74915656"/>
      <w:bookmarkStart w:id="1140" w:name="_Toc120614794"/>
      <w:bookmarkStart w:id="1141" w:name="_Toc76114281"/>
      <w:bookmarkStart w:id="1142" w:name="_Toc120545274"/>
      <w:bookmarkStart w:id="1143" w:name="_Toc106206547"/>
      <w:bookmarkStart w:id="1144" w:name="_Toc120613892"/>
      <w:bookmarkStart w:id="1145" w:name="_Toc120627943"/>
      <w:bookmarkStart w:id="1146" w:name="_Toc120607868"/>
      <w:bookmarkStart w:id="1147" w:name="_Toc82536289"/>
      <w:bookmarkStart w:id="1148" w:name="_Toc120544919"/>
      <w:bookmarkStart w:id="1149" w:name="_Toc120606794"/>
      <w:bookmarkStart w:id="1150" w:name="_Toc120610176"/>
      <w:bookmarkStart w:id="1151" w:name="_Toc120610929"/>
      <w:bookmarkStart w:id="1152" w:name="_Toc76544167"/>
      <w:bookmarkStart w:id="1153" w:name="_Toc21102654"/>
      <w:bookmarkStart w:id="1154" w:name="_Toc120627378"/>
      <w:bookmarkStart w:id="1155" w:name="_Toc120608613"/>
      <w:bookmarkStart w:id="1156" w:name="_Toc120626822"/>
      <w:bookmarkStart w:id="1157" w:name="_Toc98766398"/>
      <w:bookmarkStart w:id="1158" w:name="_Toc120628519"/>
      <w:bookmarkStart w:id="1159" w:name="_Toc120607148"/>
      <w:bookmarkStart w:id="1160" w:name="_Toc53182987"/>
      <w:bookmarkStart w:id="1161" w:name="_Toc120624664"/>
      <w:bookmarkStart w:id="1162" w:name="_Toc58917835"/>
      <w:bookmarkStart w:id="1163" w:name="_Toc120629104"/>
      <w:bookmarkStart w:id="1164" w:name="_Toc120615269"/>
      <w:bookmarkStart w:id="1165" w:name="_Toc120613462"/>
      <w:bookmarkStart w:id="1166" w:name="_Toc120622983"/>
      <w:bookmarkStart w:id="1167" w:name="_Toc120614335"/>
      <w:bookmarkStart w:id="1168" w:name="_Toc120631193"/>
      <w:bookmarkStart w:id="1169" w:name="_Toc121822846"/>
      <w:bookmarkStart w:id="1170" w:name="_Toc120611756"/>
      <w:bookmarkStart w:id="1171" w:name="_Toc120609384"/>
      <w:bookmarkStart w:id="1172" w:name="_Toc120622477"/>
      <w:bookmarkStart w:id="1173" w:name="_Toc120611338"/>
      <w:bookmarkStart w:id="1174" w:name="_Toc120608993"/>
      <w:bookmarkStart w:id="1175" w:name="_Toc120609775"/>
      <w:bookmarkStart w:id="1176" w:name="_Toc120623602"/>
      <w:bookmarkStart w:id="1177" w:name="_Toc120633794"/>
      <w:bookmarkStart w:id="1178" w:name="_Toc120629692"/>
      <w:bookmarkStart w:id="1179" w:name="_Toc120612176"/>
      <w:bookmarkStart w:id="1180" w:name="_Toc120613032"/>
      <w:bookmarkStart w:id="1181" w:name="_Toc120607505"/>
      <w:bookmarkStart w:id="1182" w:name="_Toc120612603"/>
      <w:bookmarkStart w:id="1183" w:name="_Toc120625201"/>
      <w:bookmarkStart w:id="1184" w:name="_Toc120545890"/>
      <w:bookmarkStart w:id="1185" w:name="_Toc121754220"/>
      <w:bookmarkStart w:id="1186" w:name="_Toc120626275"/>
      <w:bookmarkStart w:id="1187" w:name="_Toc120635096"/>
      <w:bookmarkStart w:id="1188" w:name="_Toc120625738"/>
      <w:bookmarkStart w:id="1189" w:name="_Toc127032265"/>
      <w:bookmarkStart w:id="1190" w:name="_Toc120624127"/>
      <w:bookmarkStart w:id="1191" w:name="_Toc121754890"/>
      <w:bookmarkStart w:id="1192" w:name="_Toc120632494"/>
      <w:bookmarkStart w:id="1193" w:name="_Toc120631844"/>
      <w:bookmarkStart w:id="1194" w:name="_Toc120634445"/>
      <w:bookmarkStart w:id="1195" w:name="_Toc120633144"/>
      <w:r>
        <w:rPr>
          <w:rFonts w:hint="eastAsia"/>
          <w:lang w:val="en-US" w:eastAsia="zh-CN"/>
        </w:rPr>
        <w:t>9</w:t>
      </w:r>
      <w:r>
        <w:rPr>
          <w:lang w:eastAsia="sv-SE"/>
        </w:rPr>
        <w:t>.4.2.2</w:t>
      </w:r>
      <w:r>
        <w:rPr>
          <w:lang w:eastAsia="sv-SE"/>
        </w:rPr>
        <w:tab/>
      </w:r>
      <w:r>
        <w:rPr>
          <w:lang w:eastAsia="sv-SE"/>
        </w:rPr>
        <w:t>Minimum requirement</w:t>
      </w:r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</w:p>
    <w:p>
      <w:pPr>
        <w:rPr>
          <w:ins w:id="207" w:author="ZTE,Fei Xue" w:date="2023-04-10T11:37:14Z"/>
          <w:rFonts w:cs="v5.0.0"/>
        </w:rPr>
      </w:pPr>
      <w:ins w:id="208" w:author="ZTE,Fei Xue" w:date="2023-04-10T11:37:14Z">
        <w:r>
          <w:rPr/>
          <w:t>The OTA RE power control dynamic range is t</w:t>
        </w:r>
      </w:ins>
      <w:ins w:id="209" w:author="ZTE,Fei Xue" w:date="2023-04-10T11:37:14Z">
        <w:r>
          <w:rPr>
            <w:rFonts w:cs="v5.0.0"/>
          </w:rPr>
          <w:t xml:space="preserve">he difference between the power of an RE and the </w:t>
        </w:r>
      </w:ins>
      <w:ins w:id="210" w:author="ZTE,Fei Xue" w:date="2023-04-10T11:37:14Z">
        <w:r>
          <w:rPr/>
          <w:t xml:space="preserve">average RE power for a </w:t>
        </w:r>
      </w:ins>
      <w:ins w:id="211" w:author="ZTE,Fei Xue" w:date="2023-04-10T11:37:14Z">
        <w:r>
          <w:rPr>
            <w:rFonts w:hint="eastAsia"/>
            <w:lang w:val="en-US" w:eastAsia="zh-CN"/>
          </w:rPr>
          <w:t>SAN</w:t>
        </w:r>
      </w:ins>
      <w:ins w:id="212" w:author="ZTE,Fei Xue" w:date="2023-04-10T11:37:14Z">
        <w:r>
          <w:rPr/>
          <w:t xml:space="preserve"> at maximum output power </w:t>
        </w:r>
      </w:ins>
      <w:ins w:id="213" w:author="ZTE,Fei Xue" w:date="2023-04-10T11:37:14Z">
        <w:r>
          <w:rPr>
            <w:rFonts w:cs="v5.0.0"/>
          </w:rPr>
          <w:t>(</w:t>
        </w:r>
      </w:ins>
      <w:ins w:id="214" w:author="ZTE,Fei Xue" w:date="2023-04-10T11:37:14Z">
        <w:r>
          <w:rPr/>
          <w:t>P</w:t>
        </w:r>
      </w:ins>
      <w:ins w:id="215" w:author="ZTE,Fei Xue" w:date="2023-04-10T11:37:14Z">
        <w:r>
          <w:rPr>
            <w:vertAlign w:val="subscript"/>
          </w:rPr>
          <w:t>max</w:t>
        </w:r>
      </w:ins>
      <w:ins w:id="216" w:author="ZTE,Fei Xue" w:date="2023-04-10T11:37:14Z">
        <w:r>
          <w:rPr>
            <w:vertAlign w:val="subscript"/>
            <w:lang w:eastAsia="zh-CN"/>
          </w:rPr>
          <w:t>,c,EIRP</w:t>
        </w:r>
      </w:ins>
      <w:ins w:id="217" w:author="ZTE,Fei Xue" w:date="2023-04-10T11:37:14Z">
        <w:r>
          <w:rPr/>
          <w:t xml:space="preserve">) </w:t>
        </w:r>
      </w:ins>
      <w:ins w:id="218" w:author="ZTE,Fei Xue" w:date="2023-04-10T11:37:14Z">
        <w:r>
          <w:rPr>
            <w:rFonts w:cs="v5.0.0"/>
          </w:rPr>
          <w:t>for a specified reference condition.</w:t>
        </w:r>
      </w:ins>
    </w:p>
    <w:p>
      <w:pPr>
        <w:rPr>
          <w:lang w:eastAsia="sv-SE"/>
        </w:rPr>
      </w:pPr>
      <w:ins w:id="219" w:author="ZTE,Fei Xue" w:date="2023-04-10T11:37:14Z">
        <w:r>
          <w:rPr/>
          <w:t xml:space="preserve">This requirement shall apply at each RIB supporting transmission in the </w:t>
        </w:r>
      </w:ins>
      <w:ins w:id="220" w:author="ZTE,Fei Xue" w:date="2023-04-10T11:37:14Z">
        <w:r>
          <w:rPr>
            <w:i/>
          </w:rPr>
          <w:t>operating band</w:t>
        </w:r>
      </w:ins>
      <w:ins w:id="221" w:author="ZTE,Fei Xue" w:date="2023-04-10T11:37:14Z">
        <w:r>
          <w:rPr/>
          <w:t>.</w:t>
        </w:r>
      </w:ins>
    </w:p>
    <w:p>
      <w:pPr>
        <w:pStyle w:val="6"/>
        <w:rPr>
          <w:ins w:id="222" w:author="ZTE,Fei Xue" w:date="2023-04-10T11:37:31Z"/>
          <w:lang w:eastAsia="sv-SE"/>
        </w:rPr>
      </w:pPr>
      <w:bookmarkStart w:id="1196" w:name="_Toc99702762"/>
      <w:bookmarkStart w:id="1197" w:name="_Toc106206548"/>
      <w:bookmarkStart w:id="1198" w:name="_Toc21102655"/>
      <w:bookmarkStart w:id="1199" w:name="_Toc89952583"/>
      <w:bookmarkStart w:id="1200" w:name="_Toc58915655"/>
      <w:bookmarkStart w:id="1201" w:name="_Toc58917836"/>
      <w:bookmarkStart w:id="1202" w:name="_Toc120608614"/>
      <w:bookmarkStart w:id="1203" w:name="_Toc120613893"/>
      <w:bookmarkStart w:id="1204" w:name="_Toc120545891"/>
      <w:bookmarkStart w:id="1205" w:name="_Toc120612177"/>
      <w:bookmarkStart w:id="1206" w:name="_Toc37272802"/>
      <w:bookmarkStart w:id="1207" w:name="_Toc120612604"/>
      <w:bookmarkStart w:id="1208" w:name="_Toc120609385"/>
      <w:bookmarkStart w:id="1209" w:name="_Toc82536290"/>
      <w:bookmarkStart w:id="1210" w:name="_Toc36635856"/>
      <w:bookmarkStart w:id="1211" w:name="_Toc120613033"/>
      <w:bookmarkStart w:id="1212" w:name="_Toc120615270"/>
      <w:bookmarkStart w:id="1213" w:name="_Toc120611339"/>
      <w:bookmarkStart w:id="1214" w:name="_Toc76544168"/>
      <w:bookmarkStart w:id="1215" w:name="_Toc76114282"/>
      <w:bookmarkStart w:id="1216" w:name="_Toc120610930"/>
      <w:bookmarkStart w:id="1217" w:name="_Toc120610177"/>
      <w:bookmarkStart w:id="1218" w:name="_Toc120607506"/>
      <w:bookmarkStart w:id="1219" w:name="_Toc120607869"/>
      <w:bookmarkStart w:id="1220" w:name="_Toc98766399"/>
      <w:bookmarkStart w:id="1221" w:name="_Toc74915657"/>
      <w:bookmarkStart w:id="1222" w:name="_Toc29810504"/>
      <w:bookmarkStart w:id="1223" w:name="_Toc120622478"/>
      <w:bookmarkStart w:id="1224" w:name="_Toc66693705"/>
      <w:bookmarkStart w:id="1225" w:name="_Toc120607149"/>
      <w:bookmarkStart w:id="1226" w:name="_Toc120614795"/>
      <w:bookmarkStart w:id="1227" w:name="_Toc53182988"/>
      <w:bookmarkStart w:id="1228" w:name="_Toc120544920"/>
      <w:bookmarkStart w:id="1229" w:name="_Toc120622984"/>
      <w:bookmarkStart w:id="1230" w:name="_Toc120606795"/>
      <w:bookmarkStart w:id="1231" w:name="_Toc120611757"/>
      <w:bookmarkStart w:id="1232" w:name="_Toc121822847"/>
      <w:bookmarkStart w:id="1233" w:name="_Toc120609776"/>
      <w:bookmarkStart w:id="1234" w:name="_Toc121754891"/>
      <w:bookmarkStart w:id="1235" w:name="_Toc120608994"/>
      <w:bookmarkStart w:id="1236" w:name="_Toc120631194"/>
      <w:bookmarkStart w:id="1237" w:name="_Toc120626276"/>
      <w:bookmarkStart w:id="1238" w:name="_Toc120614336"/>
      <w:bookmarkStart w:id="1239" w:name="_Toc120627944"/>
      <w:bookmarkStart w:id="1240" w:name="_Toc120628520"/>
      <w:bookmarkStart w:id="1241" w:name="_Toc120626823"/>
      <w:bookmarkStart w:id="1242" w:name="_Toc120545275"/>
      <w:bookmarkStart w:id="1243" w:name="_Toc120625739"/>
      <w:bookmarkStart w:id="1244" w:name="_Toc45885879"/>
      <w:bookmarkStart w:id="1245" w:name="_Toc120633795"/>
      <w:bookmarkStart w:id="1246" w:name="_Toc120624128"/>
      <w:bookmarkStart w:id="1247" w:name="_Toc120631845"/>
      <w:bookmarkStart w:id="1248" w:name="_Toc121754221"/>
      <w:bookmarkStart w:id="1249" w:name="_Toc120635097"/>
      <w:bookmarkStart w:id="1250" w:name="_Toc120634446"/>
      <w:bookmarkStart w:id="1251" w:name="_Toc120608234"/>
      <w:bookmarkStart w:id="1252" w:name="_Toc127032266"/>
      <w:bookmarkStart w:id="1253" w:name="_Toc120633145"/>
      <w:bookmarkStart w:id="1254" w:name="_Toc120629105"/>
      <w:bookmarkStart w:id="1255" w:name="_Toc120632495"/>
      <w:bookmarkStart w:id="1256" w:name="_Toc120629693"/>
      <w:bookmarkStart w:id="1257" w:name="_Toc120627379"/>
      <w:bookmarkStart w:id="1258" w:name="_Toc120613463"/>
      <w:bookmarkStart w:id="1259" w:name="_Toc120623603"/>
      <w:bookmarkStart w:id="1260" w:name="_Toc120625202"/>
      <w:bookmarkStart w:id="1261" w:name="_Toc120624665"/>
      <w:r>
        <w:rPr>
          <w:rFonts w:hint="eastAsia"/>
          <w:lang w:val="en-US" w:eastAsia="zh-CN"/>
        </w:rPr>
        <w:t>9</w:t>
      </w:r>
      <w:r>
        <w:rPr>
          <w:lang w:eastAsia="sv-SE"/>
        </w:rPr>
        <w:t>.</w:t>
      </w:r>
      <w:r>
        <w:rPr>
          <w:lang w:eastAsia="zh-CN"/>
        </w:rPr>
        <w:t>4.2.</w:t>
      </w:r>
      <w:r>
        <w:rPr>
          <w:lang w:eastAsia="sv-SE"/>
        </w:rPr>
        <w:t>3</w:t>
      </w:r>
      <w:r>
        <w:rPr>
          <w:lang w:eastAsia="sv-SE"/>
        </w:rPr>
        <w:tab/>
      </w:r>
      <w:r>
        <w:rPr>
          <w:lang w:eastAsia="sv-SE"/>
        </w:rPr>
        <w:t>Method of test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>
      <w:pPr>
        <w:rPr>
          <w:lang w:eastAsia="sv-SE"/>
        </w:rPr>
      </w:pPr>
      <w:ins w:id="223" w:author="ZTE,Fei Xue" w:date="2023-04-10T11:37:31Z">
        <w:r>
          <w:rPr/>
          <w:t xml:space="preserve">The minimum requirement for </w:t>
        </w:r>
      </w:ins>
      <w:ins w:id="224" w:author="ZTE,Fei Xue" w:date="2023-04-10T11:37:31Z">
        <w:r>
          <w:rPr>
            <w:rFonts w:hint="eastAsia"/>
            <w:i/>
            <w:iCs/>
            <w:lang w:val="en-US" w:eastAsia="zh-CN"/>
          </w:rPr>
          <w:t>SAN</w:t>
        </w:r>
      </w:ins>
      <w:ins w:id="225" w:author="ZTE,Fei Xue" w:date="2023-04-10T11:37:31Z">
        <w:r>
          <w:rPr>
            <w:i/>
          </w:rPr>
          <w:t xml:space="preserve"> type 1-O</w:t>
        </w:r>
      </w:ins>
      <w:ins w:id="226" w:author="ZTE,Fei Xue" w:date="2023-04-10T11:37:31Z">
        <w:r>
          <w:rPr/>
          <w:t xml:space="preserve"> is in TS 3</w:t>
        </w:r>
      </w:ins>
      <w:ins w:id="227" w:author="ZTE,Fei Xue" w:date="2023-04-10T11:37:36Z">
        <w:r>
          <w:rPr>
            <w:rFonts w:hint="eastAsia" w:eastAsia="宋体"/>
            <w:lang w:val="en-US" w:eastAsia="zh-CN"/>
          </w:rPr>
          <w:t>6</w:t>
        </w:r>
      </w:ins>
      <w:ins w:id="228" w:author="ZTE,Fei Xue" w:date="2023-04-10T11:37:31Z">
        <w:r>
          <w:rPr/>
          <w:t>.10</w:t>
        </w:r>
      </w:ins>
      <w:ins w:id="229" w:author="ZTE,Fei Xue" w:date="2023-04-10T11:37:31Z">
        <w:r>
          <w:rPr>
            <w:rFonts w:hint="eastAsia"/>
            <w:lang w:val="en-US" w:eastAsia="zh-CN"/>
          </w:rPr>
          <w:t>8</w:t>
        </w:r>
      </w:ins>
      <w:ins w:id="230" w:author="ZTE,Fei Xue" w:date="2023-04-10T11:37:31Z">
        <w:r>
          <w:rPr/>
          <w:t> [2], clause 9.4.2.2.</w:t>
        </w:r>
      </w:ins>
    </w:p>
    <w:p>
      <w:pPr>
        <w:pStyle w:val="5"/>
      </w:pPr>
      <w:bookmarkStart w:id="1262" w:name="_Toc120631195"/>
      <w:bookmarkStart w:id="1263" w:name="_Toc120627380"/>
      <w:bookmarkStart w:id="1264" w:name="_Toc120614337"/>
      <w:bookmarkStart w:id="1265" w:name="_Toc120613894"/>
      <w:bookmarkStart w:id="1266" w:name="_Toc120629106"/>
      <w:bookmarkStart w:id="1267" w:name="_Toc120611340"/>
      <w:bookmarkStart w:id="1268" w:name="_Toc120625203"/>
      <w:bookmarkStart w:id="1269" w:name="_Toc120626824"/>
      <w:bookmarkStart w:id="1270" w:name="_Toc120611758"/>
      <w:bookmarkStart w:id="1271" w:name="_Toc120614796"/>
      <w:bookmarkStart w:id="1272" w:name="_Toc120631846"/>
      <w:bookmarkStart w:id="1273" w:name="_Toc120627945"/>
      <w:bookmarkStart w:id="1274" w:name="_Toc120633796"/>
      <w:bookmarkStart w:id="1275" w:name="_Toc120622479"/>
      <w:bookmarkStart w:id="1276" w:name="_Toc121822848"/>
      <w:bookmarkStart w:id="1277" w:name="_Toc120615271"/>
      <w:bookmarkStart w:id="1278" w:name="_Toc120628521"/>
      <w:bookmarkStart w:id="1279" w:name="_Toc120612605"/>
      <w:bookmarkStart w:id="1280" w:name="_Toc127032267"/>
      <w:bookmarkStart w:id="1281" w:name="_Toc120610178"/>
      <w:bookmarkStart w:id="1282" w:name="_Toc120613034"/>
      <w:bookmarkStart w:id="1283" w:name="_Toc120635098"/>
      <w:bookmarkStart w:id="1284" w:name="_Toc120633146"/>
      <w:bookmarkStart w:id="1285" w:name="_Toc120613464"/>
      <w:bookmarkStart w:id="1286" w:name="_Toc120634447"/>
      <w:bookmarkStart w:id="1287" w:name="_Toc121754892"/>
      <w:bookmarkStart w:id="1288" w:name="_Toc120626277"/>
      <w:bookmarkStart w:id="1289" w:name="_Toc120609386"/>
      <w:bookmarkStart w:id="1290" w:name="_Toc120608615"/>
      <w:bookmarkStart w:id="1291" w:name="_Toc120607150"/>
      <w:bookmarkStart w:id="1292" w:name="_Toc120609777"/>
      <w:bookmarkStart w:id="1293" w:name="_Toc120625740"/>
      <w:bookmarkStart w:id="1294" w:name="_Toc120607870"/>
      <w:bookmarkStart w:id="1295" w:name="_Toc120622985"/>
      <w:bookmarkStart w:id="1296" w:name="_Toc21102656"/>
      <w:bookmarkStart w:id="1297" w:name="_Toc120632496"/>
      <w:bookmarkStart w:id="1298" w:name="_Toc121754222"/>
      <w:bookmarkStart w:id="1299" w:name="_Toc120624666"/>
      <w:bookmarkStart w:id="1300" w:name="_Toc120608235"/>
      <w:bookmarkStart w:id="1301" w:name="_Toc53182989"/>
      <w:bookmarkStart w:id="1302" w:name="_Toc66693706"/>
      <w:bookmarkStart w:id="1303" w:name="_Toc89952584"/>
      <w:bookmarkStart w:id="1304" w:name="_Toc120623604"/>
      <w:bookmarkStart w:id="1305" w:name="_Toc98766400"/>
      <w:bookmarkStart w:id="1306" w:name="_Toc120610931"/>
      <w:bookmarkStart w:id="1307" w:name="_Toc120545892"/>
      <w:bookmarkStart w:id="1308" w:name="_Toc120612178"/>
      <w:bookmarkStart w:id="1309" w:name="_Toc29810505"/>
      <w:bookmarkStart w:id="1310" w:name="_Toc76114283"/>
      <w:bookmarkStart w:id="1311" w:name="_Toc58915656"/>
      <w:bookmarkStart w:id="1312" w:name="_Toc58917837"/>
      <w:bookmarkStart w:id="1313" w:name="_Toc36635857"/>
      <w:bookmarkStart w:id="1314" w:name="_Toc120544921"/>
      <w:bookmarkStart w:id="1315" w:name="_Toc120545276"/>
      <w:bookmarkStart w:id="1316" w:name="_Toc76544169"/>
      <w:bookmarkStart w:id="1317" w:name="_Toc120606796"/>
      <w:bookmarkStart w:id="1318" w:name="_Toc120629694"/>
      <w:bookmarkStart w:id="1319" w:name="_Toc106206549"/>
      <w:bookmarkStart w:id="1320" w:name="_Toc37272803"/>
      <w:bookmarkStart w:id="1321" w:name="_Toc120608995"/>
      <w:bookmarkStart w:id="1322" w:name="_Toc82536291"/>
      <w:bookmarkStart w:id="1323" w:name="_Toc74915658"/>
      <w:bookmarkStart w:id="1324" w:name="_Toc120624129"/>
      <w:bookmarkStart w:id="1325" w:name="_Toc45885880"/>
      <w:bookmarkStart w:id="1326" w:name="_Toc120607507"/>
      <w:bookmarkStart w:id="1327" w:name="_Toc99702763"/>
      <w:r>
        <w:rPr>
          <w:rFonts w:hint="eastAsia"/>
          <w:lang w:val="en-US" w:eastAsia="zh-CN"/>
        </w:rPr>
        <w:t>9</w:t>
      </w:r>
      <w:r>
        <w:t>.4.3</w:t>
      </w:r>
      <w:r>
        <w:tab/>
      </w:r>
      <w:r>
        <w:t>OTA total power dynamic range</w:t>
      </w:r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</w:p>
    <w:p>
      <w:pPr>
        <w:pStyle w:val="6"/>
        <w:rPr>
          <w:ins w:id="231" w:author="ZTE,Fei Xue" w:date="2023-04-10T11:42:37Z"/>
          <w:lang w:eastAsia="sv-SE"/>
        </w:rPr>
      </w:pPr>
      <w:bookmarkStart w:id="1328" w:name="_Toc120611759"/>
      <w:bookmarkStart w:id="1329" w:name="_Toc98766401"/>
      <w:bookmarkStart w:id="1330" w:name="_Toc120545277"/>
      <w:bookmarkStart w:id="1331" w:name="_Toc21102657"/>
      <w:bookmarkStart w:id="1332" w:name="_Toc45885881"/>
      <w:bookmarkStart w:id="1333" w:name="_Toc29810506"/>
      <w:bookmarkStart w:id="1334" w:name="_Toc120607508"/>
      <w:bookmarkStart w:id="1335" w:name="_Toc74915659"/>
      <w:bookmarkStart w:id="1336" w:name="_Toc82536292"/>
      <w:bookmarkStart w:id="1337" w:name="_Toc120606797"/>
      <w:bookmarkStart w:id="1338" w:name="_Toc120612606"/>
      <w:bookmarkStart w:id="1339" w:name="_Toc120611341"/>
      <w:bookmarkStart w:id="1340" w:name="_Toc120608616"/>
      <w:bookmarkStart w:id="1341" w:name="_Toc120608996"/>
      <w:bookmarkStart w:id="1342" w:name="_Toc106206550"/>
      <w:bookmarkStart w:id="1343" w:name="_Toc120622480"/>
      <w:bookmarkStart w:id="1344" w:name="_Toc58917838"/>
      <w:bookmarkStart w:id="1345" w:name="_Toc120626278"/>
      <w:bookmarkStart w:id="1346" w:name="_Toc120613465"/>
      <w:bookmarkStart w:id="1347" w:name="_Toc36635858"/>
      <w:bookmarkStart w:id="1348" w:name="_Toc120624667"/>
      <w:bookmarkStart w:id="1349" w:name="_Toc99702764"/>
      <w:bookmarkStart w:id="1350" w:name="_Toc120609387"/>
      <w:bookmarkStart w:id="1351" w:name="_Toc120625741"/>
      <w:bookmarkStart w:id="1352" w:name="_Toc120615272"/>
      <w:bookmarkStart w:id="1353" w:name="_Toc120625204"/>
      <w:bookmarkStart w:id="1354" w:name="_Toc120613895"/>
      <w:bookmarkStart w:id="1355" w:name="_Toc53182990"/>
      <w:bookmarkStart w:id="1356" w:name="_Toc120622986"/>
      <w:bookmarkStart w:id="1357" w:name="_Toc120612179"/>
      <w:bookmarkStart w:id="1358" w:name="_Toc120545893"/>
      <w:bookmarkStart w:id="1359" w:name="_Toc120623605"/>
      <w:bookmarkStart w:id="1360" w:name="_Toc120633797"/>
      <w:bookmarkStart w:id="1361" w:name="_Toc58915657"/>
      <w:bookmarkStart w:id="1362" w:name="_Toc121822849"/>
      <w:bookmarkStart w:id="1363" w:name="_Toc120608236"/>
      <w:bookmarkStart w:id="1364" w:name="_Toc120626825"/>
      <w:bookmarkStart w:id="1365" w:name="_Toc120610179"/>
      <w:bookmarkStart w:id="1366" w:name="_Toc120631847"/>
      <w:bookmarkStart w:id="1367" w:name="_Toc120610932"/>
      <w:bookmarkStart w:id="1368" w:name="_Toc120609778"/>
      <w:bookmarkStart w:id="1369" w:name="_Toc120633147"/>
      <w:bookmarkStart w:id="1370" w:name="_Toc120613035"/>
      <w:bookmarkStart w:id="1371" w:name="_Toc121754893"/>
      <w:bookmarkStart w:id="1372" w:name="_Toc120632497"/>
      <w:bookmarkStart w:id="1373" w:name="_Toc120614338"/>
      <w:bookmarkStart w:id="1374" w:name="_Toc120627946"/>
      <w:bookmarkStart w:id="1375" w:name="_Toc120631196"/>
      <w:bookmarkStart w:id="1376" w:name="_Toc120627381"/>
      <w:bookmarkStart w:id="1377" w:name="_Toc120628522"/>
      <w:bookmarkStart w:id="1378" w:name="_Toc120629107"/>
      <w:bookmarkStart w:id="1379" w:name="_Toc120635099"/>
      <w:bookmarkStart w:id="1380" w:name="_Toc120634448"/>
      <w:bookmarkStart w:id="1381" w:name="_Toc127032268"/>
      <w:bookmarkStart w:id="1382" w:name="_Toc121754223"/>
      <w:bookmarkStart w:id="1383" w:name="_Toc120607871"/>
      <w:bookmarkStart w:id="1384" w:name="_Toc120629695"/>
      <w:bookmarkStart w:id="1385" w:name="_Toc120624130"/>
      <w:bookmarkStart w:id="1386" w:name="_Toc76544170"/>
      <w:bookmarkStart w:id="1387" w:name="_Toc89952585"/>
      <w:bookmarkStart w:id="1388" w:name="_Toc37272804"/>
      <w:bookmarkStart w:id="1389" w:name="_Toc120614797"/>
      <w:bookmarkStart w:id="1390" w:name="_Toc120607151"/>
      <w:bookmarkStart w:id="1391" w:name="_Toc66693707"/>
      <w:bookmarkStart w:id="1392" w:name="_Toc76114284"/>
      <w:bookmarkStart w:id="1393" w:name="_Toc120544922"/>
      <w:r>
        <w:rPr>
          <w:rFonts w:hint="eastAsia"/>
          <w:lang w:val="en-US" w:eastAsia="zh-CN"/>
        </w:rPr>
        <w:t>9</w:t>
      </w:r>
      <w:r>
        <w:rPr>
          <w:lang w:eastAsia="sv-SE"/>
        </w:rPr>
        <w:t>.4.3.1</w:t>
      </w:r>
      <w:r>
        <w:rPr>
          <w:lang w:eastAsia="sv-SE"/>
        </w:rPr>
        <w:tab/>
      </w:r>
      <w:r>
        <w:rPr>
          <w:lang w:eastAsia="sv-SE"/>
        </w:rPr>
        <w:t>Definition and applicability</w:t>
      </w:r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</w:p>
    <w:p>
      <w:pPr>
        <w:rPr>
          <w:ins w:id="232" w:author="ZTE,Fei Xue" w:date="2023-04-10T11:42:38Z"/>
        </w:rPr>
      </w:pPr>
      <w:ins w:id="233" w:author="ZTE,Fei Xue" w:date="2023-04-10T11:42:38Z">
        <w:r>
          <w:rPr/>
          <w:t>The OTA total power dynamic range is the difference between the maximum and the minimum transmit power of an OFDM symbol for a specified reference condition.</w:t>
        </w:r>
      </w:ins>
    </w:p>
    <w:p>
      <w:pPr>
        <w:rPr>
          <w:ins w:id="234" w:author="ZTE,Fei Xue" w:date="2023-04-10T11:43:55Z"/>
        </w:rPr>
      </w:pPr>
      <w:ins w:id="235" w:author="ZTE,Fei Xue" w:date="2023-04-10T11:42:38Z">
        <w:r>
          <w:rPr/>
          <w:t xml:space="preserve">This requirement shall apply at each RIB supporting transmission in the </w:t>
        </w:r>
      </w:ins>
      <w:ins w:id="236" w:author="ZTE,Fei Xue" w:date="2023-04-10T11:42:38Z">
        <w:r>
          <w:rPr>
            <w:i/>
          </w:rPr>
          <w:t>operating band</w:t>
        </w:r>
      </w:ins>
      <w:ins w:id="237" w:author="ZTE,Fei Xue" w:date="2023-04-10T11:42:38Z">
        <w:r>
          <w:rPr/>
          <w:t>.</w:t>
        </w:r>
      </w:ins>
    </w:p>
    <w:p>
      <w:pPr>
        <w:spacing w:line="240" w:lineRule="exact"/>
        <w:ind w:left="400" w:leftChars="200"/>
        <w:rPr>
          <w:lang w:eastAsia="sv-SE"/>
        </w:rPr>
      </w:pPr>
      <w:ins w:id="238" w:author="ZTE,Fei Xue" w:date="2023-04-10T11:43:56Z">
        <w:r>
          <w:rPr>
            <w:rFonts w:cs="v5.0.0"/>
          </w:rPr>
          <w:t>NOTE:</w:t>
        </w:r>
      </w:ins>
      <w:ins w:id="239" w:author="ZTE,Fei Xue" w:date="2023-04-10T11:43:56Z">
        <w:r>
          <w:rPr>
            <w:rFonts w:cs="v5.0.0"/>
          </w:rPr>
          <w:tab/>
        </w:r>
      </w:ins>
      <w:ins w:id="240" w:author="ZTE,Fei Xue" w:date="2023-04-10T11:43:56Z">
        <w:r>
          <w:rPr>
            <w:rFonts w:cs="v5.0.0"/>
          </w:rPr>
          <w:t xml:space="preserve">The upper limit of the dynamic range is the OFDM symbol power for a BS at maximum output power. The lower limit of the dynamic range is the OFDM symbol power for a BS when one resource block is transmitted. The OFDM symbol shall carry PDSCH and not contain RS, </w:t>
        </w:r>
      </w:ins>
      <w:ins w:id="241" w:author="ZTE,Fei Xue" w:date="2023-04-10T11:43:56Z">
        <w:r>
          <w:rPr/>
          <w:t>PBCH or synchronisation signals</w:t>
        </w:r>
      </w:ins>
      <w:ins w:id="242" w:author="ZTE,Fei Xue" w:date="2023-04-10T11:43:56Z">
        <w:r>
          <w:rPr>
            <w:rFonts w:cs="v5.0.0"/>
          </w:rPr>
          <w:t>.</w:t>
        </w:r>
      </w:ins>
    </w:p>
    <w:p>
      <w:pPr>
        <w:pStyle w:val="6"/>
        <w:rPr>
          <w:ins w:id="243" w:author="ZTE,Fei Xue" w:date="2023-04-10T11:45:28Z"/>
          <w:lang w:eastAsia="sv-SE"/>
        </w:rPr>
      </w:pPr>
      <w:bookmarkStart w:id="1394" w:name="_Toc120608237"/>
      <w:bookmarkStart w:id="1395" w:name="_Toc120607152"/>
      <w:bookmarkStart w:id="1396" w:name="_Toc120624131"/>
      <w:bookmarkStart w:id="1397" w:name="_Toc120633798"/>
      <w:bookmarkStart w:id="1398" w:name="_Toc120545894"/>
      <w:bookmarkStart w:id="1399" w:name="_Toc45885882"/>
      <w:bookmarkStart w:id="1400" w:name="_Toc66693708"/>
      <w:bookmarkStart w:id="1401" w:name="_Toc98766402"/>
      <w:bookmarkStart w:id="1402" w:name="_Toc127032269"/>
      <w:bookmarkStart w:id="1403" w:name="_Toc121822850"/>
      <w:bookmarkStart w:id="1404" w:name="_Toc120608617"/>
      <w:bookmarkStart w:id="1405" w:name="_Toc106206551"/>
      <w:bookmarkStart w:id="1406" w:name="_Toc121754894"/>
      <w:bookmarkStart w:id="1407" w:name="_Toc120609779"/>
      <w:bookmarkStart w:id="1408" w:name="_Toc37272805"/>
      <w:bookmarkStart w:id="1409" w:name="_Toc82536293"/>
      <w:bookmarkStart w:id="1410" w:name="_Toc74915660"/>
      <w:bookmarkStart w:id="1411" w:name="_Toc120545278"/>
      <w:bookmarkStart w:id="1412" w:name="_Toc120634449"/>
      <w:bookmarkStart w:id="1413" w:name="_Toc121754224"/>
      <w:bookmarkStart w:id="1414" w:name="_Toc120635100"/>
      <w:bookmarkStart w:id="1415" w:name="_Toc120608997"/>
      <w:bookmarkStart w:id="1416" w:name="_Toc99702765"/>
      <w:bookmarkStart w:id="1417" w:name="_Toc120624668"/>
      <w:bookmarkStart w:id="1418" w:name="_Toc120607872"/>
      <w:bookmarkStart w:id="1419" w:name="_Toc58917839"/>
      <w:bookmarkStart w:id="1420" w:name="_Toc36635859"/>
      <w:bookmarkStart w:id="1421" w:name="_Toc120632498"/>
      <w:bookmarkStart w:id="1422" w:name="_Toc76114285"/>
      <w:bookmarkStart w:id="1423" w:name="_Toc120625742"/>
      <w:bookmarkStart w:id="1424" w:name="_Toc120622481"/>
      <w:bookmarkStart w:id="1425" w:name="_Toc120610180"/>
      <w:bookmarkStart w:id="1426" w:name="_Toc120609388"/>
      <w:bookmarkStart w:id="1427" w:name="_Toc120629696"/>
      <w:bookmarkStart w:id="1428" w:name="_Toc53182991"/>
      <w:bookmarkStart w:id="1429" w:name="_Toc89952586"/>
      <w:bookmarkStart w:id="1430" w:name="_Toc120544923"/>
      <w:bookmarkStart w:id="1431" w:name="_Toc76544171"/>
      <w:bookmarkStart w:id="1432" w:name="_Toc120625205"/>
      <w:bookmarkStart w:id="1433" w:name="_Toc58915658"/>
      <w:bookmarkStart w:id="1434" w:name="_Toc120612180"/>
      <w:bookmarkStart w:id="1435" w:name="_Toc120606798"/>
      <w:bookmarkStart w:id="1436" w:name="_Toc120607509"/>
      <w:bookmarkStart w:id="1437" w:name="_Toc120626279"/>
      <w:bookmarkStart w:id="1438" w:name="_Toc120611342"/>
      <w:bookmarkStart w:id="1439" w:name="_Toc120626826"/>
      <w:bookmarkStart w:id="1440" w:name="_Toc120629108"/>
      <w:bookmarkStart w:id="1441" w:name="_Toc120613466"/>
      <w:bookmarkStart w:id="1442" w:name="_Toc120615273"/>
      <w:bookmarkStart w:id="1443" w:name="_Toc120628523"/>
      <w:bookmarkStart w:id="1444" w:name="_Toc120611760"/>
      <w:bookmarkStart w:id="1445" w:name="_Toc120623606"/>
      <w:bookmarkStart w:id="1446" w:name="_Toc120613896"/>
      <w:bookmarkStart w:id="1447" w:name="_Toc120627382"/>
      <w:bookmarkStart w:id="1448" w:name="_Toc120622987"/>
      <w:bookmarkStart w:id="1449" w:name="_Toc120614339"/>
      <w:bookmarkStart w:id="1450" w:name="_Toc120612607"/>
      <w:bookmarkStart w:id="1451" w:name="_Toc120613036"/>
      <w:bookmarkStart w:id="1452" w:name="_Toc120631197"/>
      <w:bookmarkStart w:id="1453" w:name="_Toc120610933"/>
      <w:bookmarkStart w:id="1454" w:name="_Toc120633148"/>
      <w:bookmarkStart w:id="1455" w:name="_Toc120631848"/>
      <w:bookmarkStart w:id="1456" w:name="_Toc120614798"/>
      <w:bookmarkStart w:id="1457" w:name="_Toc120627947"/>
      <w:r>
        <w:rPr>
          <w:rFonts w:hint="eastAsia"/>
          <w:lang w:val="en-US" w:eastAsia="zh-CN"/>
        </w:rPr>
        <w:t>9</w:t>
      </w:r>
      <w:r>
        <w:rPr>
          <w:lang w:eastAsia="sv-SE"/>
        </w:rPr>
        <w:t>.4.3.2</w:t>
      </w:r>
      <w:r>
        <w:rPr>
          <w:lang w:eastAsia="sv-SE"/>
        </w:rPr>
        <w:tab/>
      </w:r>
      <w:r>
        <w:rPr>
          <w:lang w:eastAsia="sv-SE"/>
        </w:rPr>
        <w:t>Minimum requirement</w:t>
      </w:r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</w:p>
    <w:p>
      <w:pPr>
        <w:rPr>
          <w:lang w:eastAsia="sv-SE"/>
        </w:rPr>
      </w:pPr>
      <w:ins w:id="244" w:author="ZTE,Fei Xue" w:date="2023-04-10T11:45:28Z">
        <w:r>
          <w:rPr/>
          <w:t xml:space="preserve">The minimum requirement for </w:t>
        </w:r>
      </w:ins>
      <w:ins w:id="245" w:author="ZTE,Fei Xue" w:date="2023-04-10T11:45:28Z">
        <w:r>
          <w:rPr>
            <w:rFonts w:hint="eastAsia"/>
            <w:i/>
            <w:iCs/>
            <w:lang w:val="en-US" w:eastAsia="zh-CN"/>
          </w:rPr>
          <w:t>SAN</w:t>
        </w:r>
      </w:ins>
      <w:ins w:id="246" w:author="ZTE,Fei Xue" w:date="2023-04-10T11:45:28Z">
        <w:r>
          <w:rPr>
            <w:i/>
          </w:rPr>
          <w:t xml:space="preserve"> type 1-O</w:t>
        </w:r>
      </w:ins>
      <w:ins w:id="247" w:author="ZTE,Fei Xue" w:date="2023-04-10T11:45:28Z">
        <w:r>
          <w:rPr/>
          <w:t xml:space="preserve"> is in TS 3</w:t>
        </w:r>
      </w:ins>
      <w:ins w:id="248" w:author="ZTE,Fei Xue" w:date="2023-04-10T11:45:32Z">
        <w:r>
          <w:rPr>
            <w:rFonts w:hint="eastAsia" w:eastAsia="宋体"/>
            <w:lang w:val="en-US" w:eastAsia="zh-CN"/>
          </w:rPr>
          <w:t>6</w:t>
        </w:r>
      </w:ins>
      <w:ins w:id="249" w:author="ZTE,Fei Xue" w:date="2023-04-10T11:45:28Z">
        <w:r>
          <w:rPr/>
          <w:t>.10</w:t>
        </w:r>
      </w:ins>
      <w:ins w:id="250" w:author="ZTE,Fei Xue" w:date="2023-04-10T11:45:28Z">
        <w:r>
          <w:rPr>
            <w:rFonts w:hint="eastAsia"/>
            <w:lang w:val="en-US" w:eastAsia="zh-CN"/>
          </w:rPr>
          <w:t>8</w:t>
        </w:r>
      </w:ins>
      <w:ins w:id="251" w:author="ZTE,Fei Xue" w:date="2023-04-10T11:45:28Z">
        <w:r>
          <w:rPr/>
          <w:t> [2], clause 9.4.3.2.</w:t>
        </w:r>
      </w:ins>
    </w:p>
    <w:p>
      <w:pPr>
        <w:pStyle w:val="6"/>
        <w:rPr>
          <w:ins w:id="252" w:author="ZTE,Fei Xue" w:date="2023-04-10T11:47:22Z"/>
          <w:lang w:eastAsia="sv-SE"/>
        </w:rPr>
      </w:pPr>
      <w:bookmarkStart w:id="1458" w:name="_Toc37272806"/>
      <w:bookmarkStart w:id="1459" w:name="_Toc98766403"/>
      <w:bookmarkStart w:id="1460" w:name="_Toc36635860"/>
      <w:bookmarkStart w:id="1461" w:name="_Toc120544924"/>
      <w:bookmarkStart w:id="1462" w:name="_Toc120608238"/>
      <w:bookmarkStart w:id="1463" w:name="_Toc120607873"/>
      <w:bookmarkStart w:id="1464" w:name="_Toc58917840"/>
      <w:bookmarkStart w:id="1465" w:name="_Toc76114286"/>
      <w:bookmarkStart w:id="1466" w:name="_Toc120608618"/>
      <w:bookmarkStart w:id="1467" w:name="_Toc29810508"/>
      <w:bookmarkStart w:id="1468" w:name="_Toc120545279"/>
      <w:bookmarkStart w:id="1469" w:name="_Toc76544172"/>
      <w:bookmarkStart w:id="1470" w:name="_Toc120613467"/>
      <w:bookmarkStart w:id="1471" w:name="_Toc120610934"/>
      <w:bookmarkStart w:id="1472" w:name="_Toc120613037"/>
      <w:bookmarkStart w:id="1473" w:name="_Toc120628524"/>
      <w:bookmarkStart w:id="1474" w:name="_Toc120623607"/>
      <w:bookmarkStart w:id="1475" w:name="_Toc120609780"/>
      <w:bookmarkStart w:id="1476" w:name="_Toc120613897"/>
      <w:bookmarkStart w:id="1477" w:name="_Toc120631198"/>
      <w:bookmarkStart w:id="1478" w:name="_Toc89952587"/>
      <w:bookmarkStart w:id="1479" w:name="_Toc99702766"/>
      <w:bookmarkStart w:id="1480" w:name="_Toc53182992"/>
      <w:bookmarkStart w:id="1481" w:name="_Toc120622988"/>
      <w:bookmarkStart w:id="1482" w:name="_Toc120614799"/>
      <w:bookmarkStart w:id="1483" w:name="_Toc120610181"/>
      <w:bookmarkStart w:id="1484" w:name="_Toc120625206"/>
      <w:bookmarkStart w:id="1485" w:name="_Toc82536294"/>
      <w:bookmarkStart w:id="1486" w:name="_Toc45885883"/>
      <w:bookmarkStart w:id="1487" w:name="_Toc58915659"/>
      <w:bookmarkStart w:id="1488" w:name="_Toc120631849"/>
      <w:bookmarkStart w:id="1489" w:name="_Toc120625743"/>
      <w:bookmarkStart w:id="1490" w:name="_Toc74915661"/>
      <w:bookmarkStart w:id="1491" w:name="_Toc120626280"/>
      <w:bookmarkStart w:id="1492" w:name="_Toc120607510"/>
      <w:bookmarkStart w:id="1493" w:name="_Toc120608998"/>
      <w:bookmarkStart w:id="1494" w:name="_Toc120629697"/>
      <w:bookmarkStart w:id="1495" w:name="_Toc120635101"/>
      <w:bookmarkStart w:id="1496" w:name="_Toc120634450"/>
      <w:bookmarkStart w:id="1497" w:name="_Toc120606799"/>
      <w:bookmarkStart w:id="1498" w:name="_Toc120624669"/>
      <w:bookmarkStart w:id="1499" w:name="_Toc120611761"/>
      <w:bookmarkStart w:id="1500" w:name="_Toc120622482"/>
      <w:bookmarkStart w:id="1501" w:name="_Toc120611343"/>
      <w:bookmarkStart w:id="1502" w:name="_Toc120632499"/>
      <w:bookmarkStart w:id="1503" w:name="_Toc121822851"/>
      <w:bookmarkStart w:id="1504" w:name="_Toc127032270"/>
      <w:bookmarkStart w:id="1505" w:name="_Toc120629109"/>
      <w:bookmarkStart w:id="1506" w:name="_Toc120627948"/>
      <w:bookmarkStart w:id="1507" w:name="_Toc120615274"/>
      <w:bookmarkStart w:id="1508" w:name="_Toc120626827"/>
      <w:bookmarkStart w:id="1509" w:name="_Toc106206552"/>
      <w:bookmarkStart w:id="1510" w:name="_Toc120633799"/>
      <w:bookmarkStart w:id="1511" w:name="_Toc21102659"/>
      <w:bookmarkStart w:id="1512" w:name="_Toc121754895"/>
      <w:bookmarkStart w:id="1513" w:name="_Toc120614340"/>
      <w:bookmarkStart w:id="1514" w:name="_Toc121754225"/>
      <w:bookmarkStart w:id="1515" w:name="_Toc120633149"/>
      <w:bookmarkStart w:id="1516" w:name="_Toc120627383"/>
      <w:bookmarkStart w:id="1517" w:name="_Toc120545895"/>
      <w:bookmarkStart w:id="1518" w:name="_Toc66693709"/>
      <w:bookmarkStart w:id="1519" w:name="_Toc120609389"/>
      <w:bookmarkStart w:id="1520" w:name="_Toc120612181"/>
      <w:bookmarkStart w:id="1521" w:name="_Toc120612608"/>
      <w:bookmarkStart w:id="1522" w:name="_Toc120607153"/>
      <w:bookmarkStart w:id="1523" w:name="_Toc120624132"/>
      <w:r>
        <w:rPr>
          <w:rFonts w:hint="eastAsia"/>
          <w:lang w:val="en-US" w:eastAsia="zh-CN"/>
        </w:rPr>
        <w:t>9</w:t>
      </w:r>
      <w:r>
        <w:rPr>
          <w:lang w:eastAsia="sv-SE"/>
        </w:rPr>
        <w:t>.4.3.3</w:t>
      </w:r>
      <w:r>
        <w:rPr>
          <w:lang w:eastAsia="sv-SE"/>
        </w:rPr>
        <w:tab/>
      </w:r>
      <w:r>
        <w:rPr>
          <w:lang w:eastAsia="sv-SE"/>
        </w:rPr>
        <w:t>Test purpose</w:t>
      </w:r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</w:p>
    <w:p>
      <w:pPr>
        <w:rPr>
          <w:lang w:eastAsia="sv-SE"/>
        </w:rPr>
      </w:pPr>
      <w:ins w:id="253" w:author="ZTE,Fei Xue" w:date="2023-04-10T11:47:23Z">
        <w:r>
          <w:rPr/>
          <w:t>The test purpose is to verify that the total power dynamic range is within the limits specified by the minimum requirement.</w:t>
        </w:r>
      </w:ins>
    </w:p>
    <w:p>
      <w:pPr>
        <w:pStyle w:val="6"/>
        <w:rPr>
          <w:lang w:eastAsia="sv-SE"/>
        </w:rPr>
      </w:pPr>
      <w:bookmarkStart w:id="1524" w:name="_Toc120626828"/>
      <w:bookmarkStart w:id="1525" w:name="_Toc120615275"/>
      <w:bookmarkStart w:id="1526" w:name="_Toc120610182"/>
      <w:bookmarkStart w:id="1527" w:name="_Toc120545280"/>
      <w:bookmarkStart w:id="1528" w:name="_Toc89952588"/>
      <w:bookmarkStart w:id="1529" w:name="_Toc53182993"/>
      <w:bookmarkStart w:id="1530" w:name="_Toc66693710"/>
      <w:bookmarkStart w:id="1531" w:name="_Toc21102660"/>
      <w:bookmarkStart w:id="1532" w:name="_Toc45885884"/>
      <w:bookmarkStart w:id="1533" w:name="_Toc74915662"/>
      <w:bookmarkStart w:id="1534" w:name="_Toc36635861"/>
      <w:bookmarkStart w:id="1535" w:name="_Toc99702767"/>
      <w:bookmarkStart w:id="1536" w:name="_Toc120544925"/>
      <w:bookmarkStart w:id="1537" w:name="_Toc120607874"/>
      <w:bookmarkStart w:id="1538" w:name="_Toc76114287"/>
      <w:bookmarkStart w:id="1539" w:name="_Toc98766404"/>
      <w:bookmarkStart w:id="1540" w:name="_Toc120627384"/>
      <w:bookmarkStart w:id="1541" w:name="_Toc58915660"/>
      <w:bookmarkStart w:id="1542" w:name="_Toc106206553"/>
      <w:bookmarkStart w:id="1543" w:name="_Toc120545896"/>
      <w:bookmarkStart w:id="1544" w:name="_Toc82536295"/>
      <w:bookmarkStart w:id="1545" w:name="_Toc76544173"/>
      <w:bookmarkStart w:id="1546" w:name="_Toc120613898"/>
      <w:bookmarkStart w:id="1547" w:name="_Toc58917841"/>
      <w:bookmarkStart w:id="1548" w:name="_Toc120611344"/>
      <w:bookmarkStart w:id="1549" w:name="_Toc37272807"/>
      <w:bookmarkStart w:id="1550" w:name="_Toc120613468"/>
      <w:bookmarkStart w:id="1551" w:name="_Toc120614800"/>
      <w:bookmarkStart w:id="1552" w:name="_Toc120608619"/>
      <w:bookmarkStart w:id="1553" w:name="_Toc120624670"/>
      <w:bookmarkStart w:id="1554" w:name="_Toc120611762"/>
      <w:bookmarkStart w:id="1555" w:name="_Toc120612182"/>
      <w:bookmarkStart w:id="1556" w:name="_Toc120626281"/>
      <w:bookmarkStart w:id="1557" w:name="_Toc120634451"/>
      <w:bookmarkStart w:id="1558" w:name="_Toc120631199"/>
      <w:bookmarkStart w:id="1559" w:name="_Toc121754896"/>
      <w:bookmarkStart w:id="1560" w:name="_Toc121754226"/>
      <w:bookmarkStart w:id="1561" w:name="_Toc120624133"/>
      <w:bookmarkStart w:id="1562" w:name="_Toc120609781"/>
      <w:bookmarkStart w:id="1563" w:name="_Toc120622989"/>
      <w:bookmarkStart w:id="1564" w:name="_Toc120610935"/>
      <w:bookmarkStart w:id="1565" w:name="_Toc120622483"/>
      <w:bookmarkStart w:id="1566" w:name="_Toc29810509"/>
      <w:bookmarkStart w:id="1567" w:name="_Toc120608239"/>
      <w:bookmarkStart w:id="1568" w:name="_Toc120608999"/>
      <w:bookmarkStart w:id="1569" w:name="_Toc120607511"/>
      <w:bookmarkStart w:id="1570" w:name="_Toc120633800"/>
      <w:bookmarkStart w:id="1571" w:name="_Toc120625744"/>
      <w:bookmarkStart w:id="1572" w:name="_Toc120629698"/>
      <w:bookmarkStart w:id="1573" w:name="_Toc120623608"/>
      <w:bookmarkStart w:id="1574" w:name="_Toc127032271"/>
      <w:bookmarkStart w:id="1575" w:name="_Toc120633150"/>
      <w:bookmarkStart w:id="1576" w:name="_Toc120606800"/>
      <w:bookmarkStart w:id="1577" w:name="_Toc120613038"/>
      <w:bookmarkStart w:id="1578" w:name="_Toc120625207"/>
      <w:bookmarkStart w:id="1579" w:name="_Toc120614341"/>
      <w:bookmarkStart w:id="1580" w:name="_Toc120628525"/>
      <w:bookmarkStart w:id="1581" w:name="_Toc120612609"/>
      <w:bookmarkStart w:id="1582" w:name="_Toc120609390"/>
      <w:bookmarkStart w:id="1583" w:name="_Toc120607154"/>
      <w:bookmarkStart w:id="1584" w:name="_Toc120635102"/>
      <w:bookmarkStart w:id="1585" w:name="_Toc120631850"/>
      <w:bookmarkStart w:id="1586" w:name="_Toc120627949"/>
      <w:bookmarkStart w:id="1587" w:name="_Toc121822852"/>
      <w:bookmarkStart w:id="1588" w:name="_Toc120632500"/>
      <w:bookmarkStart w:id="1589" w:name="_Toc120629110"/>
      <w:r>
        <w:rPr>
          <w:rFonts w:hint="eastAsia"/>
          <w:lang w:val="en-US" w:eastAsia="zh-CN"/>
        </w:rPr>
        <w:t>9</w:t>
      </w:r>
      <w:r>
        <w:rPr>
          <w:lang w:eastAsia="sv-SE"/>
        </w:rPr>
        <w:t>.</w:t>
      </w:r>
      <w:r>
        <w:rPr>
          <w:lang w:eastAsia="zh-CN"/>
        </w:rPr>
        <w:t>4.3.</w:t>
      </w:r>
      <w:r>
        <w:rPr>
          <w:lang w:eastAsia="sv-SE"/>
        </w:rPr>
        <w:t>4</w:t>
      </w:r>
      <w:r>
        <w:rPr>
          <w:lang w:eastAsia="sv-SE"/>
        </w:rPr>
        <w:tab/>
      </w:r>
      <w:r>
        <w:rPr>
          <w:lang w:eastAsia="sv-SE"/>
        </w:rPr>
        <w:t>Method of test</w:t>
      </w:r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</w:p>
    <w:p>
      <w:pPr>
        <w:pStyle w:val="7"/>
        <w:rPr>
          <w:ins w:id="254" w:author="ZTE,Fei Xue" w:date="2023-04-10T11:49:10Z"/>
          <w:lang w:eastAsia="sv-SE"/>
        </w:rPr>
      </w:pPr>
      <w:bookmarkStart w:id="1590" w:name="_Toc74915663"/>
      <w:bookmarkStart w:id="1591" w:name="_Toc120545281"/>
      <w:bookmarkStart w:id="1592" w:name="_Toc53182994"/>
      <w:bookmarkStart w:id="1593" w:name="_Toc120626282"/>
      <w:bookmarkStart w:id="1594" w:name="_Toc120610936"/>
      <w:bookmarkStart w:id="1595" w:name="_Toc82536296"/>
      <w:bookmarkStart w:id="1596" w:name="_Toc58917842"/>
      <w:bookmarkStart w:id="1597" w:name="_Toc120613469"/>
      <w:bookmarkStart w:id="1598" w:name="_Toc120607512"/>
      <w:bookmarkStart w:id="1599" w:name="_Toc120610183"/>
      <w:bookmarkStart w:id="1600" w:name="_Toc120631200"/>
      <w:bookmarkStart w:id="1601" w:name="_Toc120545897"/>
      <w:bookmarkStart w:id="1602" w:name="_Toc120544926"/>
      <w:bookmarkStart w:id="1603" w:name="_Toc37272808"/>
      <w:bookmarkStart w:id="1604" w:name="_Toc120614342"/>
      <w:bookmarkStart w:id="1605" w:name="_Toc120613899"/>
      <w:bookmarkStart w:id="1606" w:name="_Toc66693711"/>
      <w:bookmarkStart w:id="1607" w:name="_Toc120623609"/>
      <w:bookmarkStart w:id="1608" w:name="_Toc106206554"/>
      <w:bookmarkStart w:id="1609" w:name="_Toc98766405"/>
      <w:bookmarkStart w:id="1610" w:name="_Toc21102661"/>
      <w:bookmarkStart w:id="1611" w:name="_Toc99702768"/>
      <w:bookmarkStart w:id="1612" w:name="_Toc36635862"/>
      <w:bookmarkStart w:id="1613" w:name="_Toc120627385"/>
      <w:bookmarkStart w:id="1614" w:name="_Toc120614801"/>
      <w:bookmarkStart w:id="1615" w:name="_Toc120612610"/>
      <w:bookmarkStart w:id="1616" w:name="_Toc120607155"/>
      <w:bookmarkStart w:id="1617" w:name="_Toc89952589"/>
      <w:bookmarkStart w:id="1618" w:name="_Toc120624671"/>
      <w:bookmarkStart w:id="1619" w:name="_Toc120627950"/>
      <w:bookmarkStart w:id="1620" w:name="_Toc58915661"/>
      <w:bookmarkStart w:id="1621" w:name="_Toc29810510"/>
      <w:bookmarkStart w:id="1622" w:name="_Toc120624134"/>
      <w:bookmarkStart w:id="1623" w:name="_Toc120607875"/>
      <w:bookmarkStart w:id="1624" w:name="_Toc76544174"/>
      <w:bookmarkStart w:id="1625" w:name="_Toc45885885"/>
      <w:bookmarkStart w:id="1626" w:name="_Toc76114288"/>
      <w:bookmarkStart w:id="1627" w:name="_Toc120606801"/>
      <w:bookmarkStart w:id="1628" w:name="_Toc120634452"/>
      <w:bookmarkStart w:id="1629" w:name="_Toc121754897"/>
      <w:bookmarkStart w:id="1630" w:name="_Toc120625208"/>
      <w:bookmarkStart w:id="1631" w:name="_Toc120622484"/>
      <w:bookmarkStart w:id="1632" w:name="_Toc120608240"/>
      <w:bookmarkStart w:id="1633" w:name="_Toc120625745"/>
      <w:bookmarkStart w:id="1634" w:name="_Toc120629111"/>
      <w:bookmarkStart w:id="1635" w:name="_Toc120633151"/>
      <w:bookmarkStart w:id="1636" w:name="_Toc120635103"/>
      <w:bookmarkStart w:id="1637" w:name="_Toc121754227"/>
      <w:bookmarkStart w:id="1638" w:name="_Toc120613039"/>
      <w:bookmarkStart w:id="1639" w:name="_Toc120611763"/>
      <w:bookmarkStart w:id="1640" w:name="_Toc120609000"/>
      <w:bookmarkStart w:id="1641" w:name="_Toc120611345"/>
      <w:bookmarkStart w:id="1642" w:name="_Toc120609391"/>
      <w:bookmarkStart w:id="1643" w:name="_Toc120626829"/>
      <w:bookmarkStart w:id="1644" w:name="_Toc120609782"/>
      <w:bookmarkStart w:id="1645" w:name="_Toc120608620"/>
      <w:bookmarkStart w:id="1646" w:name="_Toc120633801"/>
      <w:bookmarkStart w:id="1647" w:name="_Toc121822853"/>
      <w:bookmarkStart w:id="1648" w:name="_Toc120622990"/>
      <w:bookmarkStart w:id="1649" w:name="_Toc120631851"/>
      <w:bookmarkStart w:id="1650" w:name="_Toc120632501"/>
      <w:bookmarkStart w:id="1651" w:name="_Toc127032272"/>
      <w:bookmarkStart w:id="1652" w:name="_Toc120629699"/>
      <w:bookmarkStart w:id="1653" w:name="_Toc120615276"/>
      <w:bookmarkStart w:id="1654" w:name="_Toc120612183"/>
      <w:bookmarkStart w:id="1655" w:name="_Toc120628526"/>
      <w:r>
        <w:rPr>
          <w:rFonts w:hint="eastAsia"/>
          <w:lang w:val="en-US" w:eastAsia="zh-CN"/>
        </w:rPr>
        <w:t>9</w:t>
      </w:r>
      <w:r>
        <w:rPr>
          <w:lang w:eastAsia="sv-SE"/>
        </w:rPr>
        <w:t>.4.3.4.1</w:t>
      </w:r>
      <w:r>
        <w:rPr>
          <w:lang w:eastAsia="sv-SE"/>
        </w:rPr>
        <w:tab/>
      </w:r>
      <w:r>
        <w:rPr>
          <w:lang w:eastAsia="sv-SE"/>
        </w:rPr>
        <w:t>Initial conditions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</w:p>
    <w:p>
      <w:pPr>
        <w:rPr>
          <w:ins w:id="255" w:author="ZTE,Fei Xue" w:date="2023-04-10T11:49:10Z"/>
        </w:rPr>
      </w:pPr>
      <w:ins w:id="256" w:author="ZTE,Fei Xue" w:date="2023-04-10T11:49:10Z">
        <w:r>
          <w:rPr/>
          <w:t>Test environment:</w:t>
        </w:r>
      </w:ins>
      <w:ins w:id="257" w:author="ZTE,Fei Xue" w:date="2023-04-10T11:49:10Z">
        <w:r>
          <w:rPr/>
          <w:tab/>
        </w:r>
      </w:ins>
      <w:ins w:id="258" w:author="ZTE,Fei Xue" w:date="2023-04-10T11:49:10Z">
        <w:r>
          <w:rPr/>
          <w:t>Normal, see annex B.2.</w:t>
        </w:r>
      </w:ins>
    </w:p>
    <w:p>
      <w:pPr>
        <w:rPr>
          <w:ins w:id="259" w:author="ZTE,Fei Xue" w:date="2023-04-10T11:49:10Z"/>
        </w:rPr>
      </w:pPr>
      <w:ins w:id="260" w:author="ZTE,Fei Xue" w:date="2023-04-10T11:49:10Z">
        <w:r>
          <w:rPr/>
          <w:t>RF channels to be tested</w:t>
        </w:r>
      </w:ins>
      <w:ins w:id="261" w:author="ZTE,Fei Xue" w:date="2023-04-10T11:49:10Z">
        <w:r>
          <w:rPr>
            <w:rFonts w:hint="eastAsia" w:eastAsia="宋体"/>
            <w:lang w:val="en-US" w:eastAsia="zh-CN"/>
          </w:rPr>
          <w:t xml:space="preserve"> </w:t>
        </w:r>
      </w:ins>
      <w:ins w:id="262" w:author="ZTE,Fei Xue" w:date="2023-04-10T11:49:10Z">
        <w:r>
          <w:rPr>
            <w:sz w:val="21"/>
            <w:szCs w:val="22"/>
            <w:lang w:eastAsia="zh-CN"/>
          </w:rPr>
          <w:t>for single carrier</w:t>
        </w:r>
      </w:ins>
      <w:ins w:id="263" w:author="ZTE,Fei Xue" w:date="2023-04-10T11:49:10Z">
        <w:r>
          <w:rPr/>
          <w:t>:</w:t>
        </w:r>
      </w:ins>
      <w:ins w:id="264" w:author="ZTE,Fei Xue" w:date="2023-04-10T11:49:10Z">
        <w:r>
          <w:rPr/>
          <w:tab/>
        </w:r>
      </w:ins>
      <w:ins w:id="265" w:author="ZTE,Fei Xue" w:date="2023-04-10T11:49:10Z">
        <w:r>
          <w:rPr>
            <w:rFonts w:hint="eastAsia" w:eastAsia="宋体"/>
            <w:lang w:val="en-US" w:eastAsia="zh-CN"/>
          </w:rPr>
          <w:t>M</w:t>
        </w:r>
      </w:ins>
      <w:ins w:id="266" w:author="ZTE,Fei Xue" w:date="2023-04-10T11:49:10Z">
        <w:r>
          <w:rPr/>
          <w:t>; see clause 4.9.1.</w:t>
        </w:r>
      </w:ins>
    </w:p>
    <w:p>
      <w:pPr>
        <w:rPr>
          <w:ins w:id="267" w:author="ZTE,Fei Xue" w:date="2023-04-10T11:49:10Z"/>
        </w:rPr>
      </w:pPr>
      <w:ins w:id="268" w:author="ZTE,Fei Xue" w:date="2023-04-10T11:49:10Z">
        <w:r>
          <w:rPr/>
          <w:t>Beams to be tested:</w:t>
        </w:r>
      </w:ins>
      <w:ins w:id="269" w:author="ZTE,Fei Xue" w:date="2023-04-10T11:49:10Z">
        <w:r>
          <w:rPr/>
          <w:tab/>
        </w:r>
      </w:ins>
      <w:ins w:id="270" w:author="ZTE,Fei Xue" w:date="2023-04-10T11:49:10Z">
        <w:r>
          <w:rPr/>
          <w:t>Declared beam with the highest intended EIRP for the narrowest intended beam corresponding to the smallest BeWθ, or for the narrowest intended beam corresponding to the smallest BeWϕ (D.3, D.11).</w:t>
        </w:r>
      </w:ins>
    </w:p>
    <w:p>
      <w:pPr>
        <w:rPr>
          <w:lang w:eastAsia="sv-SE"/>
        </w:rPr>
      </w:pPr>
      <w:ins w:id="271" w:author="ZTE,Fei Xue" w:date="2023-04-10T11:49:10Z">
        <w:r>
          <w:rPr/>
          <w:t xml:space="preserve">Directions to be tested: The </w:t>
        </w:r>
      </w:ins>
      <w:ins w:id="272" w:author="ZTE,Fei Xue" w:date="2023-04-10T11:49:10Z">
        <w:r>
          <w:rPr>
            <w:rFonts w:cs="Arial"/>
            <w:szCs w:val="18"/>
          </w:rPr>
          <w:t xml:space="preserve">OTA peak directions set </w:t>
        </w:r>
      </w:ins>
      <w:ins w:id="273" w:author="ZTE,Fei Xue" w:date="2023-04-10T11:49:10Z">
        <w:r>
          <w:rPr/>
          <w:t>reference beam direction pair (D.8).</w:t>
        </w:r>
      </w:ins>
    </w:p>
    <w:p>
      <w:pPr>
        <w:pStyle w:val="7"/>
        <w:rPr>
          <w:ins w:id="274" w:author="ZTE,Fei Xue" w:date="2023-04-10T11:50:20Z"/>
          <w:lang w:eastAsia="sv-SE"/>
        </w:rPr>
      </w:pPr>
      <w:bookmarkStart w:id="1656" w:name="_Toc76544175"/>
      <w:bookmarkStart w:id="1657" w:name="_Toc98766406"/>
      <w:bookmarkStart w:id="1658" w:name="_Toc120627386"/>
      <w:bookmarkStart w:id="1659" w:name="_Toc120607156"/>
      <w:bookmarkStart w:id="1660" w:name="_Toc82536297"/>
      <w:bookmarkStart w:id="1661" w:name="_Toc120611346"/>
      <w:bookmarkStart w:id="1662" w:name="_Toc120610937"/>
      <w:bookmarkStart w:id="1663" w:name="_Toc120545898"/>
      <w:bookmarkStart w:id="1664" w:name="_Toc53182995"/>
      <w:bookmarkStart w:id="1665" w:name="_Toc120545282"/>
      <w:bookmarkStart w:id="1666" w:name="_Toc120628527"/>
      <w:bookmarkStart w:id="1667" w:name="_Toc36635863"/>
      <w:bookmarkStart w:id="1668" w:name="_Toc76114289"/>
      <w:bookmarkStart w:id="1669" w:name="_Toc66693712"/>
      <w:bookmarkStart w:id="1670" w:name="_Toc120544927"/>
      <w:bookmarkStart w:id="1671" w:name="_Toc120606802"/>
      <w:bookmarkStart w:id="1672" w:name="_Toc120611764"/>
      <w:bookmarkStart w:id="1673" w:name="_Toc58915662"/>
      <w:bookmarkStart w:id="1674" w:name="_Toc37272809"/>
      <w:bookmarkStart w:id="1675" w:name="_Toc120613040"/>
      <w:bookmarkStart w:id="1676" w:name="_Toc106206555"/>
      <w:bookmarkStart w:id="1677" w:name="_Toc74915664"/>
      <w:bookmarkStart w:id="1678" w:name="_Toc120609783"/>
      <w:bookmarkStart w:id="1679" w:name="_Toc121754228"/>
      <w:bookmarkStart w:id="1680" w:name="_Toc120609001"/>
      <w:bookmarkStart w:id="1681" w:name="_Toc120629700"/>
      <w:bookmarkStart w:id="1682" w:name="_Toc120613470"/>
      <w:bookmarkStart w:id="1683" w:name="_Toc29810511"/>
      <w:bookmarkStart w:id="1684" w:name="_Toc120609392"/>
      <w:bookmarkStart w:id="1685" w:name="_Toc89952590"/>
      <w:bookmarkStart w:id="1686" w:name="_Toc58917843"/>
      <w:bookmarkStart w:id="1687" w:name="_Toc120607876"/>
      <w:bookmarkStart w:id="1688" w:name="_Toc121822854"/>
      <w:bookmarkStart w:id="1689" w:name="_Toc120625209"/>
      <w:bookmarkStart w:id="1690" w:name="_Toc45885886"/>
      <w:bookmarkStart w:id="1691" w:name="_Toc21102662"/>
      <w:bookmarkStart w:id="1692" w:name="_Toc120612611"/>
      <w:bookmarkStart w:id="1693" w:name="_Toc99702769"/>
      <w:bookmarkStart w:id="1694" w:name="_Toc120624672"/>
      <w:bookmarkStart w:id="1695" w:name="_Toc120629112"/>
      <w:bookmarkStart w:id="1696" w:name="_Toc120614343"/>
      <w:bookmarkStart w:id="1697" w:name="_Toc120626283"/>
      <w:bookmarkStart w:id="1698" w:name="_Toc120633802"/>
      <w:bookmarkStart w:id="1699" w:name="_Toc120612184"/>
      <w:bookmarkStart w:id="1700" w:name="_Toc120610184"/>
      <w:bookmarkStart w:id="1701" w:name="_Toc120634453"/>
      <w:bookmarkStart w:id="1702" w:name="_Toc120614802"/>
      <w:bookmarkStart w:id="1703" w:name="_Toc120625746"/>
      <w:bookmarkStart w:id="1704" w:name="_Toc120608241"/>
      <w:bookmarkStart w:id="1705" w:name="_Toc120615277"/>
      <w:bookmarkStart w:id="1706" w:name="_Toc120622991"/>
      <w:bookmarkStart w:id="1707" w:name="_Toc120624135"/>
      <w:bookmarkStart w:id="1708" w:name="_Toc120631201"/>
      <w:bookmarkStart w:id="1709" w:name="_Toc121754898"/>
      <w:bookmarkStart w:id="1710" w:name="_Toc120622485"/>
      <w:bookmarkStart w:id="1711" w:name="_Toc120607513"/>
      <w:bookmarkStart w:id="1712" w:name="_Toc120613900"/>
      <w:bookmarkStart w:id="1713" w:name="_Toc120631852"/>
      <w:bookmarkStart w:id="1714" w:name="_Toc120623610"/>
      <w:bookmarkStart w:id="1715" w:name="_Toc120608621"/>
      <w:bookmarkStart w:id="1716" w:name="_Toc120627951"/>
      <w:bookmarkStart w:id="1717" w:name="_Toc120633152"/>
      <w:bookmarkStart w:id="1718" w:name="_Toc120635104"/>
      <w:bookmarkStart w:id="1719" w:name="_Toc120626830"/>
      <w:bookmarkStart w:id="1720" w:name="_Toc120632502"/>
      <w:bookmarkStart w:id="1721" w:name="_Toc127032273"/>
      <w:r>
        <w:rPr>
          <w:rFonts w:hint="eastAsia"/>
          <w:lang w:val="en-US" w:eastAsia="zh-CN"/>
        </w:rPr>
        <w:t>9</w:t>
      </w:r>
      <w:r>
        <w:rPr>
          <w:lang w:eastAsia="sv-SE"/>
        </w:rPr>
        <w:t>.4.3.4.2</w:t>
      </w:r>
      <w:r>
        <w:rPr>
          <w:lang w:eastAsia="sv-SE"/>
        </w:rPr>
        <w:tab/>
      </w:r>
      <w:r>
        <w:rPr>
          <w:lang w:eastAsia="sv-SE"/>
        </w:rPr>
        <w:t>Procedure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</w:p>
    <w:p>
      <w:pPr>
        <w:pStyle w:val="111"/>
        <w:rPr>
          <w:ins w:id="275" w:author="ZTE,Fei Xue" w:date="2023-04-10T11:51:47Z"/>
        </w:rPr>
      </w:pPr>
      <w:ins w:id="276" w:author="ZTE,Fei Xue" w:date="2023-04-10T11:51:47Z">
        <w:r>
          <w:rPr/>
          <w:t>1)</w:t>
        </w:r>
      </w:ins>
      <w:ins w:id="277" w:author="ZTE,Fei Xue" w:date="2023-04-10T11:51:47Z">
        <w:r>
          <w:rPr/>
          <w:tab/>
        </w:r>
      </w:ins>
      <w:ins w:id="278" w:author="ZTE,Fei Xue" w:date="2023-04-10T11:51:47Z">
        <w:r>
          <w:rPr/>
          <w:t xml:space="preserve">Place the </w:t>
        </w:r>
      </w:ins>
      <w:ins w:id="279" w:author="ZTE,Fei Xue" w:date="2023-04-10T11:51:47Z">
        <w:r>
          <w:rPr>
            <w:rFonts w:hint="eastAsia"/>
            <w:lang w:val="en-US" w:eastAsia="zh-CN"/>
          </w:rPr>
          <w:t>SAN</w:t>
        </w:r>
      </w:ins>
      <w:ins w:id="280" w:author="ZTE,Fei Xue" w:date="2023-04-10T11:51:47Z">
        <w:r>
          <w:rPr/>
          <w:t xml:space="preserve"> at the positioner.</w:t>
        </w:r>
      </w:ins>
    </w:p>
    <w:p>
      <w:pPr>
        <w:pStyle w:val="111"/>
        <w:rPr>
          <w:ins w:id="281" w:author="ZTE,Fei Xue" w:date="2023-04-10T11:51:47Z"/>
        </w:rPr>
      </w:pPr>
      <w:ins w:id="282" w:author="ZTE,Fei Xue" w:date="2023-04-10T11:51:47Z">
        <w:r>
          <w:rPr/>
          <w:t>2)</w:t>
        </w:r>
      </w:ins>
      <w:ins w:id="283" w:author="ZTE,Fei Xue" w:date="2023-04-10T11:51:47Z">
        <w:r>
          <w:rPr/>
          <w:tab/>
        </w:r>
      </w:ins>
      <w:ins w:id="284" w:author="ZTE,Fei Xue" w:date="2023-04-10T11:51:47Z">
        <w:r>
          <w:rPr/>
          <w:t xml:space="preserve">Align the manufacturer declared coordinate system orientation (D.2) of the </w:t>
        </w:r>
      </w:ins>
      <w:ins w:id="285" w:author="ZTE,Fei Xue" w:date="2023-04-10T11:51:47Z">
        <w:r>
          <w:rPr>
            <w:rFonts w:hint="eastAsia"/>
            <w:lang w:val="en-US" w:eastAsia="zh-CN"/>
          </w:rPr>
          <w:t>SAN</w:t>
        </w:r>
      </w:ins>
      <w:ins w:id="286" w:author="ZTE,Fei Xue" w:date="2023-04-10T11:51:47Z">
        <w:r>
          <w:rPr/>
          <w:t xml:space="preserve"> with the test system.</w:t>
        </w:r>
      </w:ins>
    </w:p>
    <w:p>
      <w:pPr>
        <w:pStyle w:val="111"/>
        <w:rPr>
          <w:ins w:id="287" w:author="ZTE,Fei Xue" w:date="2023-04-10T11:51:47Z"/>
        </w:rPr>
      </w:pPr>
      <w:ins w:id="288" w:author="ZTE,Fei Xue" w:date="2023-04-10T11:51:47Z">
        <w:r>
          <w:rPr/>
          <w:t>3)</w:t>
        </w:r>
      </w:ins>
      <w:ins w:id="289" w:author="ZTE,Fei Xue" w:date="2023-04-10T11:51:47Z">
        <w:r>
          <w:rPr/>
          <w:tab/>
        </w:r>
      </w:ins>
      <w:ins w:id="290" w:author="ZTE,Fei Xue" w:date="2023-04-10T11:51:47Z">
        <w:r>
          <w:rPr/>
          <w:t xml:space="preserve">Orient the positioner (and </w:t>
        </w:r>
      </w:ins>
      <w:ins w:id="291" w:author="ZTE,Fei Xue" w:date="2023-04-10T11:51:47Z">
        <w:r>
          <w:rPr>
            <w:rFonts w:hint="eastAsia"/>
            <w:lang w:val="en-US" w:eastAsia="zh-CN"/>
          </w:rPr>
          <w:t>SAN</w:t>
        </w:r>
      </w:ins>
      <w:ins w:id="292" w:author="ZTE,Fei Xue" w:date="2023-04-10T11:51:47Z">
        <w:r>
          <w:rPr/>
          <w:t>) in order that the direction to be tested aligns with the test antenna.</w:t>
        </w:r>
      </w:ins>
    </w:p>
    <w:p>
      <w:pPr>
        <w:pStyle w:val="111"/>
        <w:rPr>
          <w:ins w:id="293" w:author="ZTE,Fei Xue" w:date="2023-04-10T11:52:28Z"/>
        </w:rPr>
      </w:pPr>
      <w:ins w:id="294" w:author="ZTE,Fei Xue" w:date="2023-04-10T11:51:47Z">
        <w:r>
          <w:rPr/>
          <w:t>4)</w:t>
        </w:r>
      </w:ins>
      <w:ins w:id="295" w:author="ZTE,Fei Xue" w:date="2023-04-10T11:51:47Z">
        <w:r>
          <w:rPr/>
          <w:tab/>
        </w:r>
      </w:ins>
      <w:ins w:id="296" w:author="ZTE,Fei Xue" w:date="2023-04-10T11:51:47Z">
        <w:r>
          <w:rPr/>
          <w:t xml:space="preserve">Configure the beam peak direction of the </w:t>
        </w:r>
      </w:ins>
      <w:ins w:id="297" w:author="ZTE,Fei Xue" w:date="2023-04-10T11:51:47Z">
        <w:r>
          <w:rPr>
            <w:rFonts w:hint="eastAsia"/>
            <w:lang w:val="en-US" w:eastAsia="zh-CN"/>
          </w:rPr>
          <w:t>SAN</w:t>
        </w:r>
      </w:ins>
      <w:ins w:id="298" w:author="ZTE,Fei Xue" w:date="2023-04-10T11:51:47Z">
        <w:r>
          <w:rPr/>
          <w:t xml:space="preserve"> according to the declared beam direction pair.</w:t>
        </w:r>
      </w:ins>
    </w:p>
    <w:p>
      <w:pPr>
        <w:pStyle w:val="111"/>
        <w:rPr>
          <w:ins w:id="299" w:author="ZTE,Fei Xue" w:date="2023-04-10T11:52:28Z"/>
          <w:rFonts w:cs="v4.2.0"/>
          <w:lang w:val="en-US" w:eastAsia="zh-CN"/>
        </w:rPr>
      </w:pPr>
      <w:ins w:id="300" w:author="ZTE,Fei Xue" w:date="2023-04-10T11:52:28Z">
        <w:r>
          <w:rPr/>
          <w:t>5)</w:t>
        </w:r>
      </w:ins>
      <w:ins w:id="301" w:author="ZTE,Fei Xue" w:date="2023-04-10T11:52:28Z">
        <w:r>
          <w:rPr/>
          <w:tab/>
        </w:r>
      </w:ins>
      <w:ins w:id="302" w:author="ZTE,Fei Xue" w:date="2023-04-10T11:52:28Z">
        <w:r>
          <w:rPr>
            <w:rFonts w:cs="v4.2.0"/>
            <w:lang w:val="en-US" w:eastAsia="zh-CN"/>
          </w:rPr>
          <w:t xml:space="preserve">For </w:t>
        </w:r>
      </w:ins>
      <w:ins w:id="303" w:author="ZTE,Fei Xue" w:date="2023-04-10T11:52:28Z">
        <w:r>
          <w:rPr>
            <w:rFonts w:hint="eastAsia" w:cs="v4.2.0"/>
            <w:i/>
            <w:iCs/>
            <w:lang w:val="en-US" w:eastAsia="zh-CN"/>
          </w:rPr>
          <w:t>SAN</w:t>
        </w:r>
      </w:ins>
      <w:ins w:id="304" w:author="ZTE,Fei Xue" w:date="2023-04-10T11:52:28Z">
        <w:r>
          <w:rPr>
            <w:rFonts w:cs="v4.2.0"/>
            <w:i/>
            <w:iCs/>
            <w:lang w:val="en-US" w:eastAsia="zh-CN"/>
          </w:rPr>
          <w:t xml:space="preserve"> type 1-O</w:t>
        </w:r>
      </w:ins>
      <w:ins w:id="305" w:author="ZTE,Fei Xue" w:date="2023-04-10T11:52:28Z">
        <w:r>
          <w:rPr/>
          <w:t xml:space="preserve">, set the </w:t>
        </w:r>
      </w:ins>
      <w:ins w:id="306" w:author="ZTE,Fei Xue" w:date="2023-04-10T11:52:28Z">
        <w:r>
          <w:rPr>
            <w:rFonts w:hint="eastAsia"/>
            <w:lang w:val="en-US" w:eastAsia="zh-CN"/>
          </w:rPr>
          <w:t>SAN</w:t>
        </w:r>
      </w:ins>
      <w:ins w:id="307" w:author="ZTE,Fei Xue" w:date="2023-04-10T11:52:28Z">
        <w:r>
          <w:rPr/>
          <w:t xml:space="preserve"> to transmit a signal</w:t>
        </w:r>
      </w:ins>
      <w:ins w:id="308" w:author="ZTE,Fei Xue" w:date="2023-04-10T11:52:28Z">
        <w:r>
          <w:rPr>
            <w:rFonts w:cs="v4.2.0"/>
            <w:lang w:val="en-US" w:eastAsia="zh-CN"/>
          </w:rPr>
          <w:t xml:space="preserve"> </w:t>
        </w:r>
      </w:ins>
      <w:ins w:id="309" w:author="ZTE,Fei Xue" w:date="2023-04-10T11:52:28Z">
        <w:r>
          <w:rPr/>
          <w:t>according</w:t>
        </w:r>
      </w:ins>
      <w:ins w:id="310" w:author="ZTE,Fei Xue" w:date="2023-04-10T11:52:28Z">
        <w:r>
          <w:rPr>
            <w:rFonts w:cs="v4.2.0"/>
            <w:lang w:val="en-US" w:eastAsia="zh-CN"/>
          </w:rPr>
          <w:t xml:space="preserve"> to</w:t>
        </w:r>
      </w:ins>
      <w:ins w:id="311" w:author="ZTE,Fei Xue" w:date="2023-04-10T11:52:28Z">
        <w:r>
          <w:rPr>
            <w:rFonts w:hint="eastAsia" w:cs="v4.2.0"/>
            <w:lang w:val="en-US" w:eastAsia="zh-CN"/>
          </w:rPr>
          <w:t xml:space="preserve"> </w:t>
        </w:r>
      </w:ins>
      <w:ins w:id="312" w:author="ZTE,Fei Xue" w:date="2023-04-10T11:52:28Z">
        <w:r>
          <w:rPr/>
          <w:t>the applicable test configuration in clause 4.</w:t>
        </w:r>
      </w:ins>
      <w:ins w:id="313" w:author="ZTE,Fei Xue" w:date="2023-04-10T11:52:28Z">
        <w:r>
          <w:rPr>
            <w:rFonts w:hint="eastAsia"/>
            <w:lang w:val="en-US" w:eastAsia="zh-CN"/>
          </w:rPr>
          <w:t>8</w:t>
        </w:r>
      </w:ins>
      <w:ins w:id="314" w:author="ZTE,Fei Xue" w:date="2023-04-10T11:52:28Z">
        <w:r>
          <w:rPr/>
          <w:t xml:space="preserve"> using</w:t>
        </w:r>
      </w:ins>
      <w:ins w:id="315" w:author="ZTE,Fei Xue" w:date="2023-04-10T11:52:28Z">
        <w:r>
          <w:rPr>
            <w:rFonts w:hint="eastAsia"/>
            <w:lang w:val="en-US" w:eastAsia="zh-CN"/>
          </w:rPr>
          <w:t xml:space="preserve"> </w:t>
        </w:r>
      </w:ins>
      <w:ins w:id="316" w:author="ZTE,Fei Xue" w:date="2023-04-10T11:52:28Z">
        <w:r>
          <w:rPr/>
          <w:t>the corresponding test model</w:t>
        </w:r>
      </w:ins>
      <w:ins w:id="317" w:author="ZTE,Fei Xue" w:date="2023-04-10T11:52:28Z">
        <w:r>
          <w:rPr>
            <w:rFonts w:hint="eastAsia"/>
            <w:lang w:val="en-US" w:eastAsia="zh-CN"/>
          </w:rPr>
          <w:t>s</w:t>
        </w:r>
      </w:ins>
      <w:ins w:id="318" w:author="ZTE,Fei Xue" w:date="2023-04-10T11:52:28Z">
        <w:r>
          <w:rPr>
            <w:rFonts w:cs="v4.2.0"/>
            <w:lang w:val="en-US" w:eastAsia="zh-CN"/>
          </w:rPr>
          <w:t>:</w:t>
        </w:r>
      </w:ins>
    </w:p>
    <w:p>
      <w:pPr>
        <w:pStyle w:val="111"/>
        <w:numPr>
          <w:ilvl w:val="0"/>
          <w:numId w:val="13"/>
        </w:numPr>
        <w:ind w:left="820" w:leftChars="200" w:hanging="420"/>
        <w:rPr>
          <w:ins w:id="319" w:author="ZTE,Fei Xue" w:date="2023-04-10T11:50:20Z"/>
        </w:rPr>
      </w:pPr>
      <w:ins w:id="320" w:author="ZTE,Fei Xue" w:date="2023-04-10T11:50:20Z">
        <w:r>
          <w:rPr/>
          <w:t xml:space="preserve">Set-up </w:t>
        </w:r>
      </w:ins>
      <w:ins w:id="321" w:author="ZTE,Fei Xue" w:date="2023-04-10T11:50:20Z">
        <w:r>
          <w:rPr>
            <w:rFonts w:hint="eastAsia" w:eastAsia="宋体"/>
            <w:lang w:val="en-US" w:eastAsia="zh-CN"/>
          </w:rPr>
          <w:t>SAN</w:t>
        </w:r>
      </w:ins>
      <w:ins w:id="322" w:author="ZTE,Fei Xue" w:date="2023-04-10T11:50:20Z">
        <w:r>
          <w:rPr/>
          <w:t xml:space="preserve"> transmission at maximum total power as specified by the supplier. Channel set-up shall be according to E-TM 3.1.</w:t>
        </w:r>
      </w:ins>
    </w:p>
    <w:p>
      <w:pPr>
        <w:pStyle w:val="111"/>
        <w:numPr>
          <w:ilvl w:val="0"/>
          <w:numId w:val="13"/>
        </w:numPr>
        <w:ind w:left="820" w:leftChars="200" w:hanging="420"/>
        <w:rPr>
          <w:ins w:id="323" w:author="ZTE,Fei Xue" w:date="2023-04-10T11:50:20Z"/>
        </w:rPr>
      </w:pPr>
      <w:ins w:id="324" w:author="ZTE,Fei Xue" w:date="2023-04-10T11:50:20Z">
        <w:r>
          <w:rPr/>
          <w:t>Measure the average OFDM symbol power as defined in Annex F.</w:t>
        </w:r>
      </w:ins>
    </w:p>
    <w:p>
      <w:pPr>
        <w:pStyle w:val="111"/>
        <w:numPr>
          <w:ilvl w:val="0"/>
          <w:numId w:val="13"/>
        </w:numPr>
        <w:ind w:left="820" w:leftChars="200" w:hanging="420"/>
        <w:rPr>
          <w:ins w:id="325" w:author="ZTE,Fei Xue" w:date="2023-04-10T11:50:20Z"/>
        </w:rPr>
      </w:pPr>
      <w:ins w:id="326" w:author="ZTE,Fei Xue" w:date="2023-04-10T11:50:20Z">
        <w:r>
          <w:rPr/>
          <w:t xml:space="preserve">Set the </w:t>
        </w:r>
      </w:ins>
      <w:ins w:id="327" w:author="ZTE,Fei Xue" w:date="2023-04-10T11:50:20Z">
        <w:r>
          <w:rPr>
            <w:rFonts w:hint="eastAsia" w:eastAsia="宋体"/>
            <w:lang w:val="en-US" w:eastAsia="zh-CN"/>
          </w:rPr>
          <w:t>SAN</w:t>
        </w:r>
      </w:ins>
      <w:ins w:id="328" w:author="ZTE,Fei Xue" w:date="2023-04-10T11:50:20Z">
        <w:r>
          <w:rPr/>
          <w:t xml:space="preserve"> to transmit a signal according to E-TM 2 .</w:t>
        </w:r>
      </w:ins>
    </w:p>
    <w:p>
      <w:pPr>
        <w:pStyle w:val="111"/>
        <w:numPr>
          <w:ilvl w:val="0"/>
          <w:numId w:val="13"/>
        </w:numPr>
        <w:ind w:left="820" w:leftChars="200" w:hanging="420"/>
        <w:rPr>
          <w:lang w:eastAsia="sv-SE"/>
        </w:rPr>
      </w:pPr>
      <w:ins w:id="329" w:author="ZTE,Fei Xue" w:date="2023-04-10T11:50:20Z">
        <w:r>
          <w:rPr/>
          <w:t>Measure the average OFDM symbol power as defined in Annex F. The measured OFDM symbols shall not contain RS, PBCH or synchronisation signals.</w:t>
        </w:r>
      </w:ins>
    </w:p>
    <w:p>
      <w:pPr>
        <w:pStyle w:val="6"/>
        <w:rPr>
          <w:ins w:id="330" w:author="ZTE,Fei Xue" w:date="2023-04-10T11:50:03Z"/>
          <w:lang w:eastAsia="sv-SE"/>
        </w:rPr>
      </w:pPr>
      <w:bookmarkStart w:id="1722" w:name="_Toc120609393"/>
      <w:bookmarkStart w:id="1723" w:name="_Toc120613471"/>
      <w:bookmarkStart w:id="1724" w:name="_Toc120633153"/>
      <w:bookmarkStart w:id="1725" w:name="_Toc120615278"/>
      <w:bookmarkStart w:id="1726" w:name="_Toc120628528"/>
      <w:bookmarkStart w:id="1727" w:name="_Toc120613901"/>
      <w:bookmarkStart w:id="1728" w:name="_Toc121822855"/>
      <w:bookmarkStart w:id="1729" w:name="_Toc120614803"/>
      <w:bookmarkStart w:id="1730" w:name="_Toc120629701"/>
      <w:bookmarkStart w:id="1731" w:name="_Toc120613041"/>
      <w:bookmarkStart w:id="1732" w:name="_Toc120622992"/>
      <w:bookmarkStart w:id="1733" w:name="_Toc120622486"/>
      <w:bookmarkStart w:id="1734" w:name="_Toc120627387"/>
      <w:bookmarkStart w:id="1735" w:name="_Toc120609002"/>
      <w:bookmarkStart w:id="1736" w:name="_Toc120625210"/>
      <w:bookmarkStart w:id="1737" w:name="_Toc120634454"/>
      <w:bookmarkStart w:id="1738" w:name="_Toc120633803"/>
      <w:bookmarkStart w:id="1739" w:name="_Toc120635105"/>
      <w:bookmarkStart w:id="1740" w:name="_Toc120610185"/>
      <w:bookmarkStart w:id="1741" w:name="_Toc120632503"/>
      <w:bookmarkStart w:id="1742" w:name="_Toc120623611"/>
      <w:bookmarkStart w:id="1743" w:name="_Toc120611347"/>
      <w:bookmarkStart w:id="1744" w:name="_Toc120610938"/>
      <w:bookmarkStart w:id="1745" w:name="_Toc120612612"/>
      <w:bookmarkStart w:id="1746" w:name="_Toc120607514"/>
      <w:bookmarkStart w:id="1747" w:name="_Toc120627952"/>
      <w:bookmarkStart w:id="1748" w:name="_Toc120631202"/>
      <w:bookmarkStart w:id="1749" w:name="_Toc120611765"/>
      <w:bookmarkStart w:id="1750" w:name="_Toc120609784"/>
      <w:bookmarkStart w:id="1751" w:name="_Toc121754229"/>
      <w:bookmarkStart w:id="1752" w:name="_Toc120625747"/>
      <w:bookmarkStart w:id="1753" w:name="_Toc120629113"/>
      <w:bookmarkStart w:id="1754" w:name="_Toc120545899"/>
      <w:bookmarkStart w:id="1755" w:name="_Toc120612185"/>
      <w:bookmarkStart w:id="1756" w:name="_Toc120606803"/>
      <w:bookmarkStart w:id="1757" w:name="_Toc120607157"/>
      <w:bookmarkStart w:id="1758" w:name="_Toc120631853"/>
      <w:bookmarkStart w:id="1759" w:name="_Toc120607877"/>
      <w:bookmarkStart w:id="1760" w:name="_Toc120544928"/>
      <w:bookmarkStart w:id="1761" w:name="_Toc127032274"/>
      <w:bookmarkStart w:id="1762" w:name="_Toc120614344"/>
      <w:bookmarkStart w:id="1763" w:name="_Toc120608622"/>
      <w:bookmarkStart w:id="1764" w:name="_Toc120624136"/>
      <w:bookmarkStart w:id="1765" w:name="_Toc120608242"/>
      <w:bookmarkStart w:id="1766" w:name="_Toc120624673"/>
      <w:bookmarkStart w:id="1767" w:name="_Toc121754899"/>
      <w:bookmarkStart w:id="1768" w:name="_Toc120545283"/>
      <w:bookmarkStart w:id="1769" w:name="_Toc120626284"/>
      <w:bookmarkStart w:id="1770" w:name="_Toc120626831"/>
      <w:r>
        <w:rPr>
          <w:rFonts w:hint="eastAsia"/>
          <w:lang w:val="en-US" w:eastAsia="zh-CN"/>
        </w:rPr>
        <w:t>9</w:t>
      </w:r>
      <w:r>
        <w:rPr>
          <w:lang w:eastAsia="sv-SE"/>
        </w:rPr>
        <w:t>.</w:t>
      </w:r>
      <w:r>
        <w:rPr>
          <w:lang w:eastAsia="zh-CN"/>
        </w:rPr>
        <w:t>4.3.</w:t>
      </w:r>
      <w:r>
        <w:rPr>
          <w:lang w:eastAsia="sv-SE"/>
        </w:rPr>
        <w:t>5</w:t>
      </w:r>
      <w:r>
        <w:rPr>
          <w:lang w:eastAsia="sv-SE"/>
        </w:rPr>
        <w:tab/>
      </w:r>
      <w:r>
        <w:rPr>
          <w:lang w:eastAsia="sv-SE"/>
        </w:rPr>
        <w:t>Test requirement</w:t>
      </w:r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</w:p>
    <w:p>
      <w:pPr>
        <w:rPr>
          <w:ins w:id="331" w:author="ZTE,Fei Xue" w:date="2023-04-10T11:50:04Z"/>
        </w:rPr>
      </w:pPr>
      <w:ins w:id="332" w:author="ZTE,Fei Xue" w:date="2023-04-10T11:50:04Z">
        <w:r>
          <w:rPr/>
          <w:t xml:space="preserve">The downlink (DL) total power dynamic range for each </w:t>
        </w:r>
      </w:ins>
      <w:ins w:id="333" w:author="ZTE,Fei Xue" w:date="2023-04-10T11:50:04Z">
        <w:r>
          <w:rPr>
            <w:rFonts w:hint="eastAsia"/>
            <w:lang w:eastAsia="zh-CN"/>
          </w:rPr>
          <w:t>SAN</w:t>
        </w:r>
      </w:ins>
      <w:ins w:id="334" w:author="ZTE,Fei Xue" w:date="2023-04-10T11:50:04Z">
        <w:r>
          <w:rPr/>
          <w:t xml:space="preserve"> carrier shall be larger than or equal to the level in table </w:t>
        </w:r>
      </w:ins>
      <w:ins w:id="335" w:author="ZTE,Fei Xue" w:date="2023-04-10T11:50:32Z">
        <w:r>
          <w:rPr>
            <w:rFonts w:hint="eastAsia" w:eastAsia="宋体"/>
            <w:lang w:val="en-US" w:eastAsia="zh-CN"/>
          </w:rPr>
          <w:t>9</w:t>
        </w:r>
      </w:ins>
      <w:ins w:id="336" w:author="ZTE,Fei Xue" w:date="2023-04-10T11:50:04Z">
        <w:r>
          <w:rPr/>
          <w:t>.</w:t>
        </w:r>
      </w:ins>
      <w:ins w:id="337" w:author="ZTE,Fei Xue" w:date="2023-04-10T11:50:35Z">
        <w:r>
          <w:rPr>
            <w:rFonts w:hint="eastAsia" w:eastAsia="宋体"/>
            <w:lang w:val="en-US" w:eastAsia="zh-CN"/>
          </w:rPr>
          <w:t>4</w:t>
        </w:r>
      </w:ins>
      <w:ins w:id="338" w:author="ZTE,Fei Xue" w:date="2023-04-10T11:50:04Z">
        <w:r>
          <w:rPr/>
          <w:t>.</w:t>
        </w:r>
      </w:ins>
      <w:ins w:id="339" w:author="ZTE,Fei Xue" w:date="2023-04-10T11:50:04Z">
        <w:r>
          <w:rPr>
            <w:lang w:eastAsia="zh-CN"/>
          </w:rPr>
          <w:t>3</w:t>
        </w:r>
      </w:ins>
      <w:ins w:id="340" w:author="ZTE,Fei Xue" w:date="2023-04-10T11:50:04Z">
        <w:r>
          <w:rPr/>
          <w:t>.</w:t>
        </w:r>
      </w:ins>
      <w:ins w:id="341" w:author="ZTE,Fei Xue" w:date="2023-04-10T11:50:04Z">
        <w:r>
          <w:rPr>
            <w:rFonts w:hint="eastAsia"/>
            <w:lang w:val="en-US" w:eastAsia="zh-CN"/>
          </w:rPr>
          <w:t>5</w:t>
        </w:r>
      </w:ins>
      <w:ins w:id="342" w:author="ZTE,Fei Xue" w:date="2023-04-10T11:50:04Z">
        <w:r>
          <w:rPr/>
          <w:t>-1.</w:t>
        </w:r>
      </w:ins>
    </w:p>
    <w:p>
      <w:pPr>
        <w:pStyle w:val="113"/>
        <w:rPr>
          <w:ins w:id="343" w:author="ZTE,Fei Xue" w:date="2023-04-10T11:50:04Z"/>
        </w:rPr>
      </w:pPr>
      <w:ins w:id="344" w:author="ZTE,Fei Xue" w:date="2023-04-10T11:50:04Z">
        <w:r>
          <w:rPr/>
          <w:t xml:space="preserve">Table </w:t>
        </w:r>
      </w:ins>
      <w:ins w:id="345" w:author="ZTE,Fei Xue" w:date="2023-04-10T11:50:43Z">
        <w:r>
          <w:rPr>
            <w:rFonts w:hint="eastAsia" w:eastAsia="宋体"/>
            <w:lang w:val="en-US" w:eastAsia="zh-CN"/>
          </w:rPr>
          <w:t>9</w:t>
        </w:r>
      </w:ins>
      <w:ins w:id="346" w:author="ZTE,Fei Xue" w:date="2023-04-10T11:50:04Z">
        <w:r>
          <w:rPr/>
          <w:t>.</w:t>
        </w:r>
      </w:ins>
      <w:ins w:id="347" w:author="ZTE,Fei Xue" w:date="2023-04-10T11:50:46Z">
        <w:r>
          <w:rPr>
            <w:rFonts w:hint="eastAsia" w:eastAsia="宋体"/>
            <w:lang w:val="en-US" w:eastAsia="zh-CN"/>
          </w:rPr>
          <w:t>4</w:t>
        </w:r>
      </w:ins>
      <w:ins w:id="348" w:author="ZTE,Fei Xue" w:date="2023-04-10T11:50:04Z">
        <w:r>
          <w:rPr/>
          <w:t>.</w:t>
        </w:r>
      </w:ins>
      <w:ins w:id="349" w:author="ZTE,Fei Xue" w:date="2023-04-10T11:50:04Z">
        <w:r>
          <w:rPr>
            <w:lang w:eastAsia="zh-CN"/>
          </w:rPr>
          <w:t>3</w:t>
        </w:r>
      </w:ins>
      <w:ins w:id="350" w:author="ZTE,Fei Xue" w:date="2023-04-10T11:50:04Z">
        <w:r>
          <w:rPr/>
          <w:t>.</w:t>
        </w:r>
      </w:ins>
      <w:ins w:id="351" w:author="ZTE,Fei Xue" w:date="2023-04-10T11:50:04Z">
        <w:r>
          <w:rPr>
            <w:rFonts w:hint="eastAsia"/>
            <w:lang w:val="en-US" w:eastAsia="zh-CN"/>
          </w:rPr>
          <w:t>5</w:t>
        </w:r>
      </w:ins>
      <w:ins w:id="352" w:author="ZTE,Fei Xue" w:date="2023-04-10T11:50:04Z">
        <w:r>
          <w:rPr/>
          <w:t>-1: Total power dynamic range</w:t>
        </w:r>
      </w:ins>
    </w:p>
    <w:tbl>
      <w:tblPr>
        <w:tblStyle w:val="9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5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3" w:author="ZTE,Fei Xue" w:date="2023-04-10T11:50:04Z"/>
        </w:trPr>
        <w:tc>
          <w:tcPr>
            <w:tcW w:w="1736" w:type="dxa"/>
            <w:tcBorders>
              <w:bottom w:val="nil"/>
            </w:tcBorders>
          </w:tcPr>
          <w:p>
            <w:pPr>
              <w:pStyle w:val="104"/>
              <w:rPr>
                <w:ins w:id="354" w:author="ZTE,Fei Xue" w:date="2023-04-10T11:50:04Z"/>
              </w:rPr>
            </w:pPr>
            <w:ins w:id="355" w:author="ZTE,Fei Xue" w:date="2023-04-10T11:50:04Z">
              <w:r>
                <w:rPr>
                  <w:rFonts w:hint="eastAsia"/>
                  <w:lang w:val="en-US" w:eastAsia="zh-CN"/>
                </w:rPr>
                <w:t>SAN</w:t>
              </w:r>
            </w:ins>
            <w:ins w:id="356" w:author="ZTE,Fei Xue" w:date="2023-04-10T11:50:04Z">
              <w:r>
                <w:rPr>
                  <w:lang w:eastAsia="zh-CN"/>
                </w:rPr>
                <w:t xml:space="preserve"> channel </w:t>
              </w:r>
            </w:ins>
          </w:p>
        </w:tc>
        <w:tc>
          <w:tcPr>
            <w:tcW w:w="5457" w:type="dxa"/>
            <w:vAlign w:val="center"/>
          </w:tcPr>
          <w:p>
            <w:pPr>
              <w:pStyle w:val="104"/>
              <w:rPr>
                <w:ins w:id="357" w:author="ZTE,Fei Xue" w:date="2023-04-10T11:50:04Z"/>
              </w:rPr>
            </w:pPr>
            <w:ins w:id="358" w:author="ZTE,Fei Xue" w:date="2023-04-10T11:50:04Z">
              <w:r>
                <w:rPr/>
                <w:t>Total power dynamic range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9" w:author="ZTE,Fei Xue" w:date="2023-04-10T11:50:04Z"/>
        </w:trPr>
        <w:tc>
          <w:tcPr>
            <w:tcW w:w="1736" w:type="dxa"/>
            <w:tcBorders>
              <w:top w:val="nil"/>
            </w:tcBorders>
          </w:tcPr>
          <w:p>
            <w:pPr>
              <w:pStyle w:val="104"/>
              <w:rPr>
                <w:ins w:id="360" w:author="ZTE,Fei Xue" w:date="2023-04-10T11:50:04Z"/>
              </w:rPr>
            </w:pPr>
            <w:ins w:id="361" w:author="ZTE,Fei Xue" w:date="2023-04-10T11:50:04Z">
              <w:r>
                <w:rPr>
                  <w:lang w:eastAsia="zh-CN"/>
                </w:rPr>
                <w:t>bandwidth</w:t>
              </w:r>
            </w:ins>
            <w:ins w:id="362" w:author="ZTE,Fei Xue" w:date="2023-04-10T11:50:04Z">
              <w:r>
                <w:rPr/>
                <w:t xml:space="preserve"> (MHz)</w:t>
              </w:r>
            </w:ins>
          </w:p>
        </w:tc>
        <w:tc>
          <w:tcPr>
            <w:tcW w:w="5457" w:type="dxa"/>
            <w:vAlign w:val="center"/>
          </w:tcPr>
          <w:p>
            <w:pPr>
              <w:pStyle w:val="104"/>
              <w:rPr>
                <w:ins w:id="363" w:author="ZTE,Fei Xue" w:date="2023-04-10T11:50:04Z"/>
              </w:rPr>
            </w:pPr>
            <w:ins w:id="364" w:author="ZTE,Fei Xue" w:date="2023-04-10T11:50:04Z">
              <w:r>
                <w:rPr/>
                <w:t>15</w:t>
              </w:r>
            </w:ins>
            <w:ins w:id="365" w:author="ZTE,Fei Xue" w:date="2023-04-10T11:50:04Z">
              <w:r>
                <w:rPr>
                  <w:lang w:eastAsia="zh-CN"/>
                </w:rPr>
                <w:t xml:space="preserve"> </w:t>
              </w:r>
            </w:ins>
            <w:ins w:id="366" w:author="ZTE,Fei Xue" w:date="2023-04-10T11:50:04Z">
              <w:r>
                <w:rPr/>
                <w:t>kHz SCS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7" w:author="ZTE,Fei Xue" w:date="2023-04-10T11:50:04Z"/>
        </w:trPr>
        <w:tc>
          <w:tcPr>
            <w:tcW w:w="1736" w:type="dxa"/>
          </w:tcPr>
          <w:p>
            <w:pPr>
              <w:pStyle w:val="105"/>
              <w:rPr>
                <w:ins w:id="368" w:author="ZTE,Fei Xue" w:date="2023-04-10T11:50:04Z"/>
                <w:rFonts w:cs="v5.0.0"/>
              </w:rPr>
            </w:pPr>
            <w:ins w:id="369" w:author="ZTE,Fei Xue" w:date="2023-04-10T11:50:04Z">
              <w:r>
                <w:rPr/>
                <w:t>1.4</w:t>
              </w:r>
            </w:ins>
          </w:p>
        </w:tc>
        <w:tc>
          <w:tcPr>
            <w:tcW w:w="5457" w:type="dxa"/>
            <w:vAlign w:val="center"/>
          </w:tcPr>
          <w:p>
            <w:pPr>
              <w:pStyle w:val="105"/>
              <w:rPr>
                <w:ins w:id="370" w:author="ZTE,Fei Xue" w:date="2023-04-10T11:50:04Z"/>
              </w:rPr>
            </w:pPr>
            <w:ins w:id="371" w:author="ZTE,Fei Xue" w:date="2023-04-10T11:50:04Z">
              <w:r>
                <w:rPr/>
                <w:t>7.7</w:t>
              </w:r>
            </w:ins>
          </w:p>
        </w:tc>
      </w:tr>
    </w:tbl>
    <w:p>
      <w:pPr>
        <w:pStyle w:val="100"/>
        <w:rPr>
          <w:ins w:id="372" w:author="ZTE,Fei Xue" w:date="2023-04-10T11:50:04Z"/>
        </w:rPr>
      </w:pPr>
    </w:p>
    <w:p>
      <w:pPr>
        <w:pStyle w:val="100"/>
        <w:rPr>
          <w:lang w:eastAsia="sv-SE"/>
        </w:rPr>
      </w:pPr>
      <w:ins w:id="373" w:author="ZTE,Fei Xue" w:date="2023-04-10T11:50:04Z">
        <w:r>
          <w:rPr/>
          <w:t>NOTE:</w:t>
        </w:r>
      </w:ins>
      <w:ins w:id="374" w:author="ZTE,Fei Xue" w:date="2023-04-10T11:50:04Z">
        <w:r>
          <w:rPr/>
          <w:tab/>
        </w:r>
      </w:ins>
      <w:ins w:id="375" w:author="ZTE,Fei Xue" w:date="2023-04-10T11:50:04Z">
        <w:r>
          <w:rPr/>
          <w:t>Additional test requirements for the EVM at the lower limit of the dynamic range are defined in clause </w:t>
        </w:r>
      </w:ins>
      <w:ins w:id="376" w:author="ZTE,Fei Xue" w:date="2023-04-10T11:50:55Z">
        <w:r>
          <w:rPr>
            <w:rFonts w:hint="eastAsia" w:eastAsia="宋体"/>
            <w:lang w:val="en-US" w:eastAsia="zh-CN"/>
          </w:rPr>
          <w:t>9</w:t>
        </w:r>
      </w:ins>
      <w:ins w:id="377" w:author="ZTE,Fei Xue" w:date="2023-04-10T11:50:04Z">
        <w:r>
          <w:rPr/>
          <w:t>.5.</w:t>
        </w:r>
      </w:ins>
      <w:ins w:id="378" w:author="ZTE,Fei Xue" w:date="2023-04-10T11:50:04Z">
        <w:r>
          <w:rPr>
            <w:rFonts w:hint="eastAsia" w:eastAsia="宋体"/>
            <w:lang w:val="en-US" w:eastAsia="zh-CN"/>
          </w:rPr>
          <w:t>3</w:t>
        </w:r>
      </w:ins>
      <w:ins w:id="379" w:author="ZTE,Fei Xue" w:date="2023-04-10T11:50:04Z">
        <w:r>
          <w:rPr/>
          <w:t>.</w:t>
        </w:r>
      </w:ins>
    </w:p>
    <w:p>
      <w:pPr>
        <w:jc w:val="center"/>
        <w:rPr>
          <w:rFonts w:hint="eastAsia"/>
          <w:lang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 w:eastAsia="宋体"/>
          <w:b/>
          <w:bCs/>
          <w:color w:val="auto"/>
          <w:sz w:val="36"/>
          <w:lang w:val="en-US" w:eastAsia="zh-CN"/>
        </w:rPr>
        <w:t>End</w:t>
      </w:r>
      <w:r>
        <w:rPr>
          <w:rFonts w:hint="eastAsia"/>
          <w:b/>
          <w:bCs/>
          <w:color w:val="auto"/>
          <w:sz w:val="36"/>
          <w:lang w:val="en-US" w:eastAsia="zh-CN"/>
        </w:rPr>
        <w:t xml:space="preserve">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792270"/>
    <w:multiLevelType w:val="singleLevel"/>
    <w:tmpl w:val="8B792270"/>
    <w:lvl w:ilvl="0" w:tentative="0">
      <w:start w:val="1"/>
      <w:numFmt w:val="bullet"/>
      <w:lvlText w:val="‒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52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48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1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0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2"/>
  </w:num>
  <w:num w:numId="10">
    <w:abstractNumId w:val="1"/>
  </w:num>
  <w:num w:numId="11">
    <w:abstractNumId w:val="11"/>
  </w:num>
  <w:num w:numId="12">
    <w:abstractNumId w:val="12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76830"/>
    <w:rsid w:val="00080512"/>
    <w:rsid w:val="0008149B"/>
    <w:rsid w:val="000C47C3"/>
    <w:rsid w:val="000D58AB"/>
    <w:rsid w:val="001036E0"/>
    <w:rsid w:val="00104CCA"/>
    <w:rsid w:val="001219E4"/>
    <w:rsid w:val="00133525"/>
    <w:rsid w:val="001533DD"/>
    <w:rsid w:val="00167D25"/>
    <w:rsid w:val="00173E3B"/>
    <w:rsid w:val="00174E78"/>
    <w:rsid w:val="001A1D69"/>
    <w:rsid w:val="001A4C42"/>
    <w:rsid w:val="001A7420"/>
    <w:rsid w:val="001B6637"/>
    <w:rsid w:val="001C21C3"/>
    <w:rsid w:val="001C45F1"/>
    <w:rsid w:val="001D02C2"/>
    <w:rsid w:val="001F0C1D"/>
    <w:rsid w:val="001F1132"/>
    <w:rsid w:val="001F168B"/>
    <w:rsid w:val="002347A2"/>
    <w:rsid w:val="002675F0"/>
    <w:rsid w:val="002760EE"/>
    <w:rsid w:val="002B6101"/>
    <w:rsid w:val="002B6339"/>
    <w:rsid w:val="002D0CD8"/>
    <w:rsid w:val="002D1754"/>
    <w:rsid w:val="002E00EE"/>
    <w:rsid w:val="00315B85"/>
    <w:rsid w:val="003172DC"/>
    <w:rsid w:val="00346F60"/>
    <w:rsid w:val="0035462D"/>
    <w:rsid w:val="00356555"/>
    <w:rsid w:val="00373A79"/>
    <w:rsid w:val="003765B8"/>
    <w:rsid w:val="00391331"/>
    <w:rsid w:val="003A3D13"/>
    <w:rsid w:val="003C3971"/>
    <w:rsid w:val="003C43E4"/>
    <w:rsid w:val="003D7F5A"/>
    <w:rsid w:val="00402C50"/>
    <w:rsid w:val="00423334"/>
    <w:rsid w:val="004345EC"/>
    <w:rsid w:val="0045441E"/>
    <w:rsid w:val="00465515"/>
    <w:rsid w:val="0049751D"/>
    <w:rsid w:val="004A0BAF"/>
    <w:rsid w:val="004C30AC"/>
    <w:rsid w:val="004D3578"/>
    <w:rsid w:val="004E213A"/>
    <w:rsid w:val="004F0988"/>
    <w:rsid w:val="004F3340"/>
    <w:rsid w:val="005044BF"/>
    <w:rsid w:val="0053388B"/>
    <w:rsid w:val="00535773"/>
    <w:rsid w:val="00541361"/>
    <w:rsid w:val="00543E6C"/>
    <w:rsid w:val="00565087"/>
    <w:rsid w:val="00571C4F"/>
    <w:rsid w:val="00597B11"/>
    <w:rsid w:val="005D2E01"/>
    <w:rsid w:val="005D7526"/>
    <w:rsid w:val="005E4BB2"/>
    <w:rsid w:val="005F788A"/>
    <w:rsid w:val="00602AEA"/>
    <w:rsid w:val="00614FDF"/>
    <w:rsid w:val="00617D08"/>
    <w:rsid w:val="0063543D"/>
    <w:rsid w:val="00637046"/>
    <w:rsid w:val="00647114"/>
    <w:rsid w:val="006546FC"/>
    <w:rsid w:val="00670CF4"/>
    <w:rsid w:val="006912E9"/>
    <w:rsid w:val="00694A9B"/>
    <w:rsid w:val="006A323F"/>
    <w:rsid w:val="006B30D0"/>
    <w:rsid w:val="006C3D95"/>
    <w:rsid w:val="006E5C86"/>
    <w:rsid w:val="007000D6"/>
    <w:rsid w:val="00701116"/>
    <w:rsid w:val="00705F94"/>
    <w:rsid w:val="0071174C"/>
    <w:rsid w:val="00713C44"/>
    <w:rsid w:val="00734A5B"/>
    <w:rsid w:val="0074026F"/>
    <w:rsid w:val="007429F6"/>
    <w:rsid w:val="00744E76"/>
    <w:rsid w:val="00752CB8"/>
    <w:rsid w:val="007539BB"/>
    <w:rsid w:val="007648EA"/>
    <w:rsid w:val="00765EA3"/>
    <w:rsid w:val="00774DA4"/>
    <w:rsid w:val="00781F0F"/>
    <w:rsid w:val="00786BA6"/>
    <w:rsid w:val="007B49FD"/>
    <w:rsid w:val="007B600E"/>
    <w:rsid w:val="007F0F4A"/>
    <w:rsid w:val="008028A4"/>
    <w:rsid w:val="00810626"/>
    <w:rsid w:val="00830747"/>
    <w:rsid w:val="00830904"/>
    <w:rsid w:val="00860ECE"/>
    <w:rsid w:val="008714CE"/>
    <w:rsid w:val="008768CA"/>
    <w:rsid w:val="00877F17"/>
    <w:rsid w:val="008B6247"/>
    <w:rsid w:val="008C384C"/>
    <w:rsid w:val="008C3FD9"/>
    <w:rsid w:val="008C7B64"/>
    <w:rsid w:val="008D70E4"/>
    <w:rsid w:val="008E06FA"/>
    <w:rsid w:val="008E2D68"/>
    <w:rsid w:val="008E6756"/>
    <w:rsid w:val="00901FC2"/>
    <w:rsid w:val="0090271F"/>
    <w:rsid w:val="00902E23"/>
    <w:rsid w:val="009059F1"/>
    <w:rsid w:val="009114D7"/>
    <w:rsid w:val="0091348E"/>
    <w:rsid w:val="00917CCB"/>
    <w:rsid w:val="00917E68"/>
    <w:rsid w:val="00933FB0"/>
    <w:rsid w:val="00942EC2"/>
    <w:rsid w:val="00955DBC"/>
    <w:rsid w:val="009720C3"/>
    <w:rsid w:val="00975DAE"/>
    <w:rsid w:val="0098561E"/>
    <w:rsid w:val="009F3757"/>
    <w:rsid w:val="009F37B7"/>
    <w:rsid w:val="00A06EB4"/>
    <w:rsid w:val="00A10F02"/>
    <w:rsid w:val="00A164B4"/>
    <w:rsid w:val="00A26956"/>
    <w:rsid w:val="00A27486"/>
    <w:rsid w:val="00A53724"/>
    <w:rsid w:val="00A56066"/>
    <w:rsid w:val="00A708B9"/>
    <w:rsid w:val="00A73129"/>
    <w:rsid w:val="00A82346"/>
    <w:rsid w:val="00A92BA1"/>
    <w:rsid w:val="00A95A32"/>
    <w:rsid w:val="00AB40DD"/>
    <w:rsid w:val="00AB4A5D"/>
    <w:rsid w:val="00AC6BC6"/>
    <w:rsid w:val="00AD45A1"/>
    <w:rsid w:val="00AE6164"/>
    <w:rsid w:val="00AE65E2"/>
    <w:rsid w:val="00AF1460"/>
    <w:rsid w:val="00B15449"/>
    <w:rsid w:val="00B211F5"/>
    <w:rsid w:val="00B43BB9"/>
    <w:rsid w:val="00B73687"/>
    <w:rsid w:val="00B93086"/>
    <w:rsid w:val="00BA19ED"/>
    <w:rsid w:val="00BA4B8D"/>
    <w:rsid w:val="00BB32C8"/>
    <w:rsid w:val="00BC0F7D"/>
    <w:rsid w:val="00BC4670"/>
    <w:rsid w:val="00BD7D31"/>
    <w:rsid w:val="00BE3255"/>
    <w:rsid w:val="00BF128E"/>
    <w:rsid w:val="00BF2031"/>
    <w:rsid w:val="00C074DD"/>
    <w:rsid w:val="00C1496A"/>
    <w:rsid w:val="00C33079"/>
    <w:rsid w:val="00C428CA"/>
    <w:rsid w:val="00C45231"/>
    <w:rsid w:val="00C551FF"/>
    <w:rsid w:val="00C65B35"/>
    <w:rsid w:val="00C72833"/>
    <w:rsid w:val="00C80F1D"/>
    <w:rsid w:val="00C91962"/>
    <w:rsid w:val="00C93F40"/>
    <w:rsid w:val="00CA3D0C"/>
    <w:rsid w:val="00D02FC8"/>
    <w:rsid w:val="00D57972"/>
    <w:rsid w:val="00D675A9"/>
    <w:rsid w:val="00D738D6"/>
    <w:rsid w:val="00D7402F"/>
    <w:rsid w:val="00D755EB"/>
    <w:rsid w:val="00D76048"/>
    <w:rsid w:val="00D81227"/>
    <w:rsid w:val="00D82E6F"/>
    <w:rsid w:val="00D87E00"/>
    <w:rsid w:val="00D9134D"/>
    <w:rsid w:val="00DA7A03"/>
    <w:rsid w:val="00DB1818"/>
    <w:rsid w:val="00DC309B"/>
    <w:rsid w:val="00DC4DA2"/>
    <w:rsid w:val="00DC78A1"/>
    <w:rsid w:val="00DD4C17"/>
    <w:rsid w:val="00DD74A5"/>
    <w:rsid w:val="00DF2B1F"/>
    <w:rsid w:val="00DF62CD"/>
    <w:rsid w:val="00E13DEF"/>
    <w:rsid w:val="00E16509"/>
    <w:rsid w:val="00E44582"/>
    <w:rsid w:val="00E63A7C"/>
    <w:rsid w:val="00E77645"/>
    <w:rsid w:val="00EA15B0"/>
    <w:rsid w:val="00EA5EA7"/>
    <w:rsid w:val="00EA66BD"/>
    <w:rsid w:val="00EC0216"/>
    <w:rsid w:val="00EC4A25"/>
    <w:rsid w:val="00EE129D"/>
    <w:rsid w:val="00EF608C"/>
    <w:rsid w:val="00F025A2"/>
    <w:rsid w:val="00F02DF4"/>
    <w:rsid w:val="00F04712"/>
    <w:rsid w:val="00F13360"/>
    <w:rsid w:val="00F22EC7"/>
    <w:rsid w:val="00F325C8"/>
    <w:rsid w:val="00F34834"/>
    <w:rsid w:val="00F653B8"/>
    <w:rsid w:val="00F9008D"/>
    <w:rsid w:val="00F90253"/>
    <w:rsid w:val="00FA1266"/>
    <w:rsid w:val="00FC1192"/>
    <w:rsid w:val="00FE059B"/>
    <w:rsid w:val="01813317"/>
    <w:rsid w:val="021F3762"/>
    <w:rsid w:val="032715E7"/>
    <w:rsid w:val="054B35D3"/>
    <w:rsid w:val="05901DDB"/>
    <w:rsid w:val="06133CC7"/>
    <w:rsid w:val="06E247CB"/>
    <w:rsid w:val="07262325"/>
    <w:rsid w:val="078C176A"/>
    <w:rsid w:val="08EC2F77"/>
    <w:rsid w:val="0925562D"/>
    <w:rsid w:val="09A24B31"/>
    <w:rsid w:val="0A125A86"/>
    <w:rsid w:val="0B457182"/>
    <w:rsid w:val="0BD52A74"/>
    <w:rsid w:val="0C573339"/>
    <w:rsid w:val="0DC84A50"/>
    <w:rsid w:val="0DF66C01"/>
    <w:rsid w:val="0E107CC9"/>
    <w:rsid w:val="1059543C"/>
    <w:rsid w:val="10A9722A"/>
    <w:rsid w:val="10E92AA0"/>
    <w:rsid w:val="117D49D9"/>
    <w:rsid w:val="11F5752A"/>
    <w:rsid w:val="11FC55CA"/>
    <w:rsid w:val="12620534"/>
    <w:rsid w:val="130E2FC6"/>
    <w:rsid w:val="145B0CCC"/>
    <w:rsid w:val="151915CA"/>
    <w:rsid w:val="16855F1C"/>
    <w:rsid w:val="16FE588E"/>
    <w:rsid w:val="1778629D"/>
    <w:rsid w:val="177F22D2"/>
    <w:rsid w:val="18142EC2"/>
    <w:rsid w:val="18CD28E5"/>
    <w:rsid w:val="19477823"/>
    <w:rsid w:val="19570B37"/>
    <w:rsid w:val="197B0C8D"/>
    <w:rsid w:val="198A5ADE"/>
    <w:rsid w:val="1A381FC4"/>
    <w:rsid w:val="1A662E2E"/>
    <w:rsid w:val="1A79317F"/>
    <w:rsid w:val="1AF540D4"/>
    <w:rsid w:val="1AF57828"/>
    <w:rsid w:val="1BD3038B"/>
    <w:rsid w:val="1C4C6223"/>
    <w:rsid w:val="1CAE0FBA"/>
    <w:rsid w:val="1D750EE8"/>
    <w:rsid w:val="1E025E87"/>
    <w:rsid w:val="1EEF6047"/>
    <w:rsid w:val="214128E4"/>
    <w:rsid w:val="2175598F"/>
    <w:rsid w:val="22B56336"/>
    <w:rsid w:val="24324C3A"/>
    <w:rsid w:val="24F710FF"/>
    <w:rsid w:val="25057BFB"/>
    <w:rsid w:val="2584715A"/>
    <w:rsid w:val="25CD79F7"/>
    <w:rsid w:val="25E827F3"/>
    <w:rsid w:val="26420C4F"/>
    <w:rsid w:val="26640067"/>
    <w:rsid w:val="277B174E"/>
    <w:rsid w:val="284301C2"/>
    <w:rsid w:val="28B8468D"/>
    <w:rsid w:val="29682EBE"/>
    <w:rsid w:val="299B03E0"/>
    <w:rsid w:val="29AE433F"/>
    <w:rsid w:val="29B517B5"/>
    <w:rsid w:val="29CB319D"/>
    <w:rsid w:val="2AA069CA"/>
    <w:rsid w:val="2ABA3F90"/>
    <w:rsid w:val="2CF4089D"/>
    <w:rsid w:val="2E2350A3"/>
    <w:rsid w:val="2E914ADB"/>
    <w:rsid w:val="2EBC037D"/>
    <w:rsid w:val="2F2040BD"/>
    <w:rsid w:val="2F353774"/>
    <w:rsid w:val="2F496ACE"/>
    <w:rsid w:val="2FDE053A"/>
    <w:rsid w:val="30897562"/>
    <w:rsid w:val="30B93455"/>
    <w:rsid w:val="30BA39C3"/>
    <w:rsid w:val="310A4BDC"/>
    <w:rsid w:val="31DB2815"/>
    <w:rsid w:val="32BE6DF9"/>
    <w:rsid w:val="33C0221B"/>
    <w:rsid w:val="35041466"/>
    <w:rsid w:val="361A3EE6"/>
    <w:rsid w:val="36824D40"/>
    <w:rsid w:val="379F4DDB"/>
    <w:rsid w:val="38070AE3"/>
    <w:rsid w:val="38422AD3"/>
    <w:rsid w:val="386F7FAA"/>
    <w:rsid w:val="389271AF"/>
    <w:rsid w:val="391E58A8"/>
    <w:rsid w:val="3A8E2D13"/>
    <w:rsid w:val="3B531850"/>
    <w:rsid w:val="3B7C0B7D"/>
    <w:rsid w:val="3C4D553B"/>
    <w:rsid w:val="3CCD14F2"/>
    <w:rsid w:val="3DAD2059"/>
    <w:rsid w:val="3E4D2080"/>
    <w:rsid w:val="3E937169"/>
    <w:rsid w:val="3F1B2AF4"/>
    <w:rsid w:val="3F33643E"/>
    <w:rsid w:val="3F4A62F5"/>
    <w:rsid w:val="3F4B4945"/>
    <w:rsid w:val="3FE774E7"/>
    <w:rsid w:val="3FEF4815"/>
    <w:rsid w:val="402F7277"/>
    <w:rsid w:val="4048321A"/>
    <w:rsid w:val="40883890"/>
    <w:rsid w:val="41517210"/>
    <w:rsid w:val="419A786B"/>
    <w:rsid w:val="42473F7F"/>
    <w:rsid w:val="4253310F"/>
    <w:rsid w:val="427E46FA"/>
    <w:rsid w:val="42DF4782"/>
    <w:rsid w:val="43577794"/>
    <w:rsid w:val="435B7713"/>
    <w:rsid w:val="44442425"/>
    <w:rsid w:val="44796B95"/>
    <w:rsid w:val="44C5599D"/>
    <w:rsid w:val="45194C4B"/>
    <w:rsid w:val="45626A3A"/>
    <w:rsid w:val="483376FB"/>
    <w:rsid w:val="489764EE"/>
    <w:rsid w:val="49C70FC3"/>
    <w:rsid w:val="4B123424"/>
    <w:rsid w:val="4B1F530A"/>
    <w:rsid w:val="4BAE6558"/>
    <w:rsid w:val="4C107A12"/>
    <w:rsid w:val="4C285FB1"/>
    <w:rsid w:val="4C6E565C"/>
    <w:rsid w:val="4CA63BC6"/>
    <w:rsid w:val="4D6F3A4C"/>
    <w:rsid w:val="4E10653A"/>
    <w:rsid w:val="4F825127"/>
    <w:rsid w:val="4FAE7CAA"/>
    <w:rsid w:val="4FF873DC"/>
    <w:rsid w:val="5082767E"/>
    <w:rsid w:val="50F9077E"/>
    <w:rsid w:val="51B50B61"/>
    <w:rsid w:val="5283146E"/>
    <w:rsid w:val="536E50BB"/>
    <w:rsid w:val="54A97FDC"/>
    <w:rsid w:val="55085B52"/>
    <w:rsid w:val="5520017B"/>
    <w:rsid w:val="55497805"/>
    <w:rsid w:val="55DC33C9"/>
    <w:rsid w:val="575118D3"/>
    <w:rsid w:val="57977766"/>
    <w:rsid w:val="580F30FD"/>
    <w:rsid w:val="58710CA6"/>
    <w:rsid w:val="59B15D14"/>
    <w:rsid w:val="5A0217E7"/>
    <w:rsid w:val="5B107139"/>
    <w:rsid w:val="5BFE3BD1"/>
    <w:rsid w:val="5C751CAC"/>
    <w:rsid w:val="5E1B52FB"/>
    <w:rsid w:val="5E660D23"/>
    <w:rsid w:val="5E9A6075"/>
    <w:rsid w:val="5EBB527F"/>
    <w:rsid w:val="5EFD5933"/>
    <w:rsid w:val="60EA0FEF"/>
    <w:rsid w:val="610C4307"/>
    <w:rsid w:val="61814C32"/>
    <w:rsid w:val="62B91E80"/>
    <w:rsid w:val="6303208A"/>
    <w:rsid w:val="636E72A3"/>
    <w:rsid w:val="63EB19A7"/>
    <w:rsid w:val="63FA67BE"/>
    <w:rsid w:val="64506CE2"/>
    <w:rsid w:val="64B043C2"/>
    <w:rsid w:val="64E52648"/>
    <w:rsid w:val="65205CED"/>
    <w:rsid w:val="65B60FF2"/>
    <w:rsid w:val="65CE755D"/>
    <w:rsid w:val="66607BB5"/>
    <w:rsid w:val="670D14F3"/>
    <w:rsid w:val="67F8094E"/>
    <w:rsid w:val="68E957A1"/>
    <w:rsid w:val="6AB94152"/>
    <w:rsid w:val="6AEC12C9"/>
    <w:rsid w:val="6B0E75FC"/>
    <w:rsid w:val="6B150FC5"/>
    <w:rsid w:val="6B7E6C4F"/>
    <w:rsid w:val="6BB37334"/>
    <w:rsid w:val="6C857A37"/>
    <w:rsid w:val="6CAE2037"/>
    <w:rsid w:val="6D19737D"/>
    <w:rsid w:val="6D9F21B1"/>
    <w:rsid w:val="6EBB43AA"/>
    <w:rsid w:val="6F5E4CD9"/>
    <w:rsid w:val="72157E3F"/>
    <w:rsid w:val="7230132E"/>
    <w:rsid w:val="733431B7"/>
    <w:rsid w:val="736B35AC"/>
    <w:rsid w:val="75F323B1"/>
    <w:rsid w:val="760014C8"/>
    <w:rsid w:val="76577C2F"/>
    <w:rsid w:val="776D00DA"/>
    <w:rsid w:val="798F54D5"/>
    <w:rsid w:val="79D02F38"/>
    <w:rsid w:val="7AC06D6C"/>
    <w:rsid w:val="7AD571FF"/>
    <w:rsid w:val="7C91199C"/>
    <w:rsid w:val="7CF93198"/>
    <w:rsid w:val="7D32359E"/>
    <w:rsid w:val="7D883BA5"/>
    <w:rsid w:val="7E6B3B81"/>
    <w:rsid w:val="7F293930"/>
    <w:rsid w:val="7F372158"/>
    <w:rsid w:val="7FF1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7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8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80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7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79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8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7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6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43"/>
    <w:qFormat/>
    <w:uiPriority w:val="99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62"/>
    <w:qFormat/>
    <w:uiPriority w:val="0"/>
  </w:style>
  <w:style w:type="paragraph" w:styleId="38">
    <w:name w:val="Body Text 3"/>
    <w:basedOn w:val="1"/>
    <w:link w:val="136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2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34"/>
    <w:qFormat/>
    <w:uiPriority w:val="0"/>
    <w:pPr>
      <w:spacing w:after="120"/>
    </w:pPr>
  </w:style>
  <w:style w:type="paragraph" w:styleId="42">
    <w:name w:val="Body Text Indent"/>
    <w:basedOn w:val="1"/>
    <w:link w:val="138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45"/>
    <w:qFormat/>
    <w:uiPriority w:val="0"/>
    <w:pPr>
      <w:ind w:left="566" w:hanging="283"/>
      <w:contextualSpacing/>
    </w:pPr>
  </w:style>
  <w:style w:type="paragraph" w:styleId="45">
    <w:name w:val="List"/>
    <w:basedOn w:val="1"/>
    <w:qFormat/>
    <w:uiPriority w:val="0"/>
    <w:pPr>
      <w:ind w:left="283" w:hanging="283"/>
      <w:contextualSpacing/>
    </w:pPr>
  </w:style>
  <w:style w:type="paragraph" w:styleId="46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7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8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9">
    <w:name w:val="HTML Address"/>
    <w:basedOn w:val="1"/>
    <w:link w:val="150"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9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3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5"/>
    <w:qFormat/>
    <w:uiPriority w:val="0"/>
  </w:style>
  <w:style w:type="paragraph" w:styleId="57">
    <w:name w:val="Body Text Indent 2"/>
    <w:basedOn w:val="1"/>
    <w:link w:val="140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8"/>
    <w:qFormat/>
    <w:uiPriority w:val="0"/>
    <w:pPr>
      <w:spacing w:after="0"/>
    </w:pPr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32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3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3"/>
    <w:qFormat/>
    <w:uiPriority w:val="0"/>
    <w:pPr>
      <w:spacing w:after="0"/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8">
    <w:name w:val="Subtitle"/>
    <w:basedOn w:val="1"/>
    <w:next w:val="1"/>
    <w:link w:val="164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70">
    <w:name w:val="footnote text"/>
    <w:basedOn w:val="1"/>
    <w:link w:val="149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41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4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35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1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5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4"/>
    <w:qFormat/>
    <w:uiPriority w:val="0"/>
    <w:rPr>
      <w:b/>
      <w:bCs/>
    </w:rPr>
  </w:style>
  <w:style w:type="paragraph" w:styleId="87">
    <w:name w:val="Body Text First Indent"/>
    <w:basedOn w:val="41"/>
    <w:link w:val="137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39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954F72"/>
      <w:u w:val="single"/>
    </w:rPr>
  </w:style>
  <w:style w:type="character" w:styleId="93">
    <w:name w:val="Hyperlink"/>
    <w:qFormat/>
    <w:uiPriority w:val="0"/>
    <w:rPr>
      <w:color w:val="0563C1"/>
      <w:u w:val="single"/>
    </w:rPr>
  </w:style>
  <w:style w:type="character" w:styleId="94">
    <w:name w:val="annotation reference"/>
    <w:basedOn w:val="91"/>
    <w:qFormat/>
    <w:uiPriority w:val="99"/>
    <w:rPr>
      <w:sz w:val="16"/>
      <w:szCs w:val="16"/>
    </w:rPr>
  </w:style>
  <w:style w:type="paragraph" w:customStyle="1" w:styleId="9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6">
    <w:name w:val="ZGSM"/>
    <w:qFormat/>
    <w:uiPriority w:val="0"/>
  </w:style>
  <w:style w:type="paragraph" w:customStyle="1" w:styleId="9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0">
    <w:name w:val="NO"/>
    <w:basedOn w:val="1"/>
    <w:qFormat/>
    <w:uiPriority w:val="0"/>
    <w:pPr>
      <w:keepLines/>
      <w:ind w:left="1135" w:hanging="851"/>
    </w:pPr>
  </w:style>
  <w:style w:type="paragraph" w:customStyle="1" w:styleId="10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02">
    <w:name w:val="TAR"/>
    <w:basedOn w:val="103"/>
    <w:qFormat/>
    <w:uiPriority w:val="0"/>
    <w:pPr>
      <w:jc w:val="right"/>
    </w:pPr>
  </w:style>
  <w:style w:type="paragraph" w:customStyle="1" w:styleId="103">
    <w:name w:val="TAL"/>
    <w:basedOn w:val="1"/>
    <w:link w:val="17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4">
    <w:name w:val="TAH"/>
    <w:basedOn w:val="105"/>
    <w:link w:val="173"/>
    <w:qFormat/>
    <w:uiPriority w:val="0"/>
    <w:rPr>
      <w:b/>
    </w:rPr>
  </w:style>
  <w:style w:type="paragraph" w:customStyle="1" w:styleId="105">
    <w:name w:val="TAC"/>
    <w:basedOn w:val="103"/>
    <w:link w:val="176"/>
    <w:qFormat/>
    <w:uiPriority w:val="0"/>
    <w:pPr>
      <w:jc w:val="center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107">
    <w:name w:val="EX"/>
    <w:basedOn w:val="1"/>
    <w:qFormat/>
    <w:uiPriority w:val="0"/>
    <w:pPr>
      <w:keepLines/>
      <w:ind w:left="1702" w:hanging="1418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NW"/>
    <w:basedOn w:val="100"/>
    <w:qFormat/>
    <w:uiPriority w:val="0"/>
    <w:pPr>
      <w:spacing w:after="0"/>
    </w:pPr>
  </w:style>
  <w:style w:type="paragraph" w:customStyle="1" w:styleId="110">
    <w:name w:val="EW"/>
    <w:basedOn w:val="107"/>
    <w:qFormat/>
    <w:uiPriority w:val="0"/>
    <w:pPr>
      <w:spacing w:after="0"/>
    </w:pPr>
  </w:style>
  <w:style w:type="paragraph" w:customStyle="1" w:styleId="111">
    <w:name w:val="B1"/>
    <w:basedOn w:val="45"/>
    <w:link w:val="168"/>
    <w:qFormat/>
    <w:uiPriority w:val="0"/>
    <w:pPr>
      <w:ind w:left="568" w:hanging="284"/>
    </w:pPr>
  </w:style>
  <w:style w:type="paragraph" w:customStyle="1" w:styleId="112">
    <w:name w:val="Editor's Note"/>
    <w:basedOn w:val="100"/>
    <w:qFormat/>
    <w:uiPriority w:val="0"/>
    <w:pPr>
      <w:ind w:left="1418" w:hanging="1134"/>
    </w:pPr>
    <w:rPr>
      <w:color w:val="FF0000"/>
    </w:rPr>
  </w:style>
  <w:style w:type="paragraph" w:customStyle="1" w:styleId="113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17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TAN"/>
    <w:basedOn w:val="103"/>
    <w:link w:val="177"/>
    <w:qFormat/>
    <w:uiPriority w:val="0"/>
    <w:pPr>
      <w:ind w:left="851" w:hanging="851"/>
    </w:p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0">
    <w:name w:val="TF"/>
    <w:basedOn w:val="113"/>
    <w:qFormat/>
    <w:uiPriority w:val="0"/>
    <w:pPr>
      <w:keepNext w:val="0"/>
      <w:spacing w:before="0" w:after="240"/>
    </w:pPr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B2"/>
    <w:basedOn w:val="44"/>
    <w:link w:val="171"/>
    <w:qFormat/>
    <w:uiPriority w:val="0"/>
    <w:pPr>
      <w:ind w:left="851" w:hanging="284"/>
    </w:pPr>
  </w:style>
  <w:style w:type="paragraph" w:customStyle="1" w:styleId="123">
    <w:name w:val="B3"/>
    <w:basedOn w:val="1"/>
    <w:qFormat/>
    <w:uiPriority w:val="0"/>
    <w:pPr>
      <w:ind w:left="1135" w:hanging="284"/>
    </w:pPr>
  </w:style>
  <w:style w:type="paragraph" w:customStyle="1" w:styleId="124">
    <w:name w:val="B4"/>
    <w:basedOn w:val="1"/>
    <w:qFormat/>
    <w:uiPriority w:val="0"/>
    <w:pPr>
      <w:ind w:left="1418" w:hanging="284"/>
    </w:pPr>
  </w:style>
  <w:style w:type="paragraph" w:customStyle="1" w:styleId="125">
    <w:name w:val="B5"/>
    <w:basedOn w:val="1"/>
    <w:qFormat/>
    <w:uiPriority w:val="0"/>
    <w:pPr>
      <w:ind w:left="1702" w:hanging="284"/>
    </w:pPr>
  </w:style>
  <w:style w:type="paragraph" w:customStyle="1" w:styleId="126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7">
    <w:name w:val="ZV"/>
    <w:basedOn w:val="117"/>
    <w:qFormat/>
    <w:uiPriority w:val="0"/>
    <w:pPr>
      <w:framePr w:y="16161"/>
    </w:pPr>
  </w:style>
  <w:style w:type="paragraph" w:customStyle="1" w:styleId="128">
    <w:name w:val="TAJ"/>
    <w:basedOn w:val="113"/>
    <w:qFormat/>
    <w:uiPriority w:val="0"/>
  </w:style>
  <w:style w:type="paragraph" w:customStyle="1" w:styleId="129">
    <w:name w:val="Guidance"/>
    <w:basedOn w:val="1"/>
    <w:link w:val="172"/>
    <w:qFormat/>
    <w:uiPriority w:val="0"/>
    <w:rPr>
      <w:i/>
      <w:color w:val="0000FF"/>
    </w:rPr>
  </w:style>
  <w:style w:type="character" w:customStyle="1" w:styleId="130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1">
    <w:name w:val="TH Char"/>
    <w:link w:val="113"/>
    <w:qFormat/>
    <w:uiPriority w:val="0"/>
    <w:rPr>
      <w:rFonts w:ascii="Arial" w:hAnsi="Arial"/>
      <w:b/>
      <w:lang w:eastAsia="en-US"/>
    </w:rPr>
  </w:style>
  <w:style w:type="character" w:customStyle="1" w:styleId="132">
    <w:name w:val="Balloon Text Char"/>
    <w:basedOn w:val="91"/>
    <w:link w:val="60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33">
    <w:name w:val="Bibliography"/>
    <w:basedOn w:val="1"/>
    <w:next w:val="1"/>
    <w:semiHidden/>
    <w:unhideWhenUsed/>
    <w:qFormat/>
    <w:uiPriority w:val="37"/>
  </w:style>
  <w:style w:type="character" w:customStyle="1" w:styleId="134">
    <w:name w:val="Body Text Char"/>
    <w:basedOn w:val="91"/>
    <w:link w:val="41"/>
    <w:qFormat/>
    <w:uiPriority w:val="0"/>
    <w:rPr>
      <w:lang w:eastAsia="en-US"/>
    </w:rPr>
  </w:style>
  <w:style w:type="character" w:customStyle="1" w:styleId="135">
    <w:name w:val="Body Text 2 Char"/>
    <w:basedOn w:val="91"/>
    <w:link w:val="77"/>
    <w:qFormat/>
    <w:uiPriority w:val="0"/>
    <w:rPr>
      <w:lang w:eastAsia="en-US"/>
    </w:rPr>
  </w:style>
  <w:style w:type="character" w:customStyle="1" w:styleId="136">
    <w:name w:val="Body Text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37">
    <w:name w:val="Body Text First Indent Char"/>
    <w:basedOn w:val="134"/>
    <w:link w:val="87"/>
    <w:qFormat/>
    <w:uiPriority w:val="0"/>
    <w:rPr>
      <w:lang w:eastAsia="en-US"/>
    </w:rPr>
  </w:style>
  <w:style w:type="character" w:customStyle="1" w:styleId="138">
    <w:name w:val="Body Text Indent Char"/>
    <w:basedOn w:val="91"/>
    <w:link w:val="42"/>
    <w:qFormat/>
    <w:uiPriority w:val="0"/>
    <w:rPr>
      <w:lang w:eastAsia="en-US"/>
    </w:rPr>
  </w:style>
  <w:style w:type="character" w:customStyle="1" w:styleId="139">
    <w:name w:val="Body Text First Indent 2 Char"/>
    <w:basedOn w:val="138"/>
    <w:link w:val="88"/>
    <w:qFormat/>
    <w:uiPriority w:val="0"/>
    <w:rPr>
      <w:lang w:eastAsia="en-US"/>
    </w:rPr>
  </w:style>
  <w:style w:type="character" w:customStyle="1" w:styleId="140">
    <w:name w:val="Body Text Indent 2 Char"/>
    <w:basedOn w:val="91"/>
    <w:link w:val="57"/>
    <w:qFormat/>
    <w:uiPriority w:val="0"/>
    <w:rPr>
      <w:lang w:eastAsia="en-US"/>
    </w:rPr>
  </w:style>
  <w:style w:type="character" w:customStyle="1" w:styleId="141">
    <w:name w:val="Body Text Indent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42">
    <w:name w:val="Closing Char"/>
    <w:basedOn w:val="91"/>
    <w:link w:val="39"/>
    <w:qFormat/>
    <w:uiPriority w:val="0"/>
    <w:rPr>
      <w:lang w:eastAsia="en-US"/>
    </w:rPr>
  </w:style>
  <w:style w:type="character" w:customStyle="1" w:styleId="143">
    <w:name w:val="Comment Text Char"/>
    <w:basedOn w:val="91"/>
    <w:link w:val="35"/>
    <w:qFormat/>
    <w:uiPriority w:val="99"/>
    <w:rPr>
      <w:lang w:eastAsia="en-US"/>
    </w:rPr>
  </w:style>
  <w:style w:type="character" w:customStyle="1" w:styleId="144">
    <w:name w:val="Comment Subject Char"/>
    <w:basedOn w:val="143"/>
    <w:link w:val="86"/>
    <w:qFormat/>
    <w:uiPriority w:val="0"/>
    <w:rPr>
      <w:b/>
      <w:bCs/>
      <w:lang w:eastAsia="en-US"/>
    </w:rPr>
  </w:style>
  <w:style w:type="character" w:customStyle="1" w:styleId="145">
    <w:name w:val="Date Char"/>
    <w:basedOn w:val="91"/>
    <w:link w:val="56"/>
    <w:qFormat/>
    <w:uiPriority w:val="0"/>
    <w:rPr>
      <w:lang w:eastAsia="en-US"/>
    </w:rPr>
  </w:style>
  <w:style w:type="character" w:customStyle="1" w:styleId="146">
    <w:name w:val="Document Map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7">
    <w:name w:val="E-mail Signature Char"/>
    <w:basedOn w:val="91"/>
    <w:link w:val="26"/>
    <w:qFormat/>
    <w:uiPriority w:val="0"/>
    <w:rPr>
      <w:lang w:eastAsia="en-US"/>
    </w:rPr>
  </w:style>
  <w:style w:type="character" w:customStyle="1" w:styleId="148">
    <w:name w:val="Endnote Text Char"/>
    <w:basedOn w:val="91"/>
    <w:link w:val="58"/>
    <w:qFormat/>
    <w:uiPriority w:val="0"/>
    <w:rPr>
      <w:lang w:eastAsia="en-US"/>
    </w:rPr>
  </w:style>
  <w:style w:type="character" w:customStyle="1" w:styleId="149">
    <w:name w:val="Footnote Text Char"/>
    <w:basedOn w:val="91"/>
    <w:link w:val="70"/>
    <w:qFormat/>
    <w:uiPriority w:val="0"/>
    <w:rPr>
      <w:lang w:eastAsia="en-US"/>
    </w:rPr>
  </w:style>
  <w:style w:type="character" w:customStyle="1" w:styleId="150">
    <w:name w:val="HTML Address Char"/>
    <w:basedOn w:val="91"/>
    <w:link w:val="49"/>
    <w:qFormat/>
    <w:uiPriority w:val="0"/>
    <w:rPr>
      <w:i/>
      <w:iCs/>
      <w:lang w:eastAsia="en-US"/>
    </w:rPr>
  </w:style>
  <w:style w:type="character" w:customStyle="1" w:styleId="151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91"/>
    <w:link w:val="152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paragraph" w:styleId="154">
    <w:name w:val="List Paragraph"/>
    <w:basedOn w:val="1"/>
    <w:qFormat/>
    <w:uiPriority w:val="34"/>
    <w:pPr>
      <w:ind w:left="720"/>
      <w:contextualSpacing/>
    </w:pPr>
  </w:style>
  <w:style w:type="character" w:customStyle="1" w:styleId="155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56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8">
    <w:name w:val="Note Heading Char"/>
    <w:basedOn w:val="91"/>
    <w:link w:val="23"/>
    <w:qFormat/>
    <w:uiPriority w:val="0"/>
    <w:rPr>
      <w:lang w:eastAsia="en-US"/>
    </w:rPr>
  </w:style>
  <w:style w:type="character" w:customStyle="1" w:styleId="159">
    <w:name w:val="Plain Text Char"/>
    <w:basedOn w:val="91"/>
    <w:link w:val="51"/>
    <w:qFormat/>
    <w:uiPriority w:val="0"/>
    <w:rPr>
      <w:rFonts w:ascii="Consolas" w:hAnsi="Consolas"/>
      <w:sz w:val="21"/>
      <w:szCs w:val="21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1">
    <w:name w:val="Quote Char"/>
    <w:basedOn w:val="91"/>
    <w:link w:val="160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2">
    <w:name w:val="Salutation Char"/>
    <w:basedOn w:val="91"/>
    <w:link w:val="37"/>
    <w:qFormat/>
    <w:uiPriority w:val="0"/>
    <w:rPr>
      <w:lang w:eastAsia="en-US"/>
    </w:rPr>
  </w:style>
  <w:style w:type="character" w:customStyle="1" w:styleId="163">
    <w:name w:val="Signature Char"/>
    <w:basedOn w:val="91"/>
    <w:link w:val="64"/>
    <w:qFormat/>
    <w:uiPriority w:val="0"/>
    <w:rPr>
      <w:lang w:eastAsia="en-US"/>
    </w:rPr>
  </w:style>
  <w:style w:type="character" w:customStyle="1" w:styleId="164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5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8">
    <w:name w:val="B1 Char"/>
    <w:link w:val="111"/>
    <w:qFormat/>
    <w:uiPriority w:val="0"/>
    <w:rPr>
      <w:lang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70">
    <w:name w:val="h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171">
    <w:name w:val="B2 Char"/>
    <w:link w:val="122"/>
    <w:qFormat/>
    <w:uiPriority w:val="0"/>
    <w:rPr>
      <w:lang w:eastAsia="en-US"/>
    </w:rPr>
  </w:style>
  <w:style w:type="character" w:customStyle="1" w:styleId="172">
    <w:name w:val="Guidance Char"/>
    <w:link w:val="129"/>
    <w:qFormat/>
    <w:uiPriority w:val="0"/>
    <w:rPr>
      <w:i/>
      <w:color w:val="0000FF"/>
      <w:lang w:eastAsia="en-US"/>
    </w:rPr>
  </w:style>
  <w:style w:type="character" w:customStyle="1" w:styleId="173">
    <w:name w:val="TAH Car"/>
    <w:link w:val="104"/>
    <w:qFormat/>
    <w:uiPriority w:val="0"/>
    <w:rPr>
      <w:rFonts w:ascii="Arial" w:hAnsi="Arial"/>
      <w:b/>
      <w:sz w:val="18"/>
      <w:lang w:eastAsia="en-US"/>
    </w:rPr>
  </w:style>
  <w:style w:type="character" w:customStyle="1" w:styleId="174">
    <w:name w:val="Heading 1 Char"/>
    <w:basedOn w:val="91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75">
    <w:name w:val="TAL Char"/>
    <w:link w:val="103"/>
    <w:qFormat/>
    <w:uiPriority w:val="0"/>
    <w:rPr>
      <w:rFonts w:ascii="Arial" w:hAnsi="Arial"/>
      <w:sz w:val="18"/>
      <w:lang w:eastAsia="en-US"/>
    </w:rPr>
  </w:style>
  <w:style w:type="character" w:customStyle="1" w:styleId="176">
    <w:name w:val="TAC Char"/>
    <w:link w:val="105"/>
    <w:qFormat/>
    <w:uiPriority w:val="0"/>
    <w:rPr>
      <w:rFonts w:ascii="Arial" w:hAnsi="Arial"/>
      <w:sz w:val="18"/>
      <w:lang w:eastAsia="en-US"/>
    </w:rPr>
  </w:style>
  <w:style w:type="character" w:customStyle="1" w:styleId="177">
    <w:name w:val="TAN Char"/>
    <w:link w:val="118"/>
    <w:qFormat/>
    <w:uiPriority w:val="0"/>
    <w:rPr>
      <w:rFonts w:ascii="Arial" w:hAnsi="Arial"/>
      <w:sz w:val="18"/>
      <w:lang w:eastAsia="en-US"/>
    </w:rPr>
  </w:style>
  <w:style w:type="character" w:customStyle="1" w:styleId="178">
    <w:name w:val="Heading 4 Char"/>
    <w:basedOn w:val="91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79">
    <w:name w:val="Heading 5 Char"/>
    <w:basedOn w:val="91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180">
    <w:name w:val="Heading 3 Char"/>
    <w:basedOn w:val="91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81">
    <w:name w:val="Heading 2 Char"/>
    <w:basedOn w:val="91"/>
    <w:link w:val="4"/>
    <w:qFormat/>
    <w:uiPriority w:val="0"/>
    <w:rPr>
      <w:rFonts w:ascii="Arial" w:hAnsi="Arial"/>
      <w:sz w:val="32"/>
      <w:lang w:eastAsia="en-US"/>
    </w:rPr>
  </w:style>
  <w:style w:type="table" w:customStyle="1" w:styleId="182">
    <w:name w:val="网格型1"/>
    <w:basedOn w:val="89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E38285-78CF-4754-99E1-C2162AB154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31</Pages>
  <Words>3636</Words>
  <Characters>31940</Characters>
  <Lines>266</Lines>
  <Paragraphs>71</Paragraphs>
  <TotalTime>0</TotalTime>
  <ScaleCrop>false</ScaleCrop>
  <LinksUpToDate>false</LinksUpToDate>
  <CharactersWithSpaces>35505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2023-02-17T17:47:00Z</dcterms:created>
  <dc:creator>MCC Support</dc:creator>
  <cp:keywords>&lt;keyword[, keyword, ]&gt;</cp:keywords>
  <cp:lastModifiedBy>ZTE,Fei Xue</cp:lastModifiedBy>
  <cp:lastPrinted>2019-02-25T14:05:00Z</cp:lastPrinted>
  <dcterms:modified xsi:type="dcterms:W3CDTF">2023-04-10T13:59:14Z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1676656050</vt:lpwstr>
  </property>
  <property fmtid="{D5CDD505-2E9C-101B-9397-08002B2CF9AE}" pid="6" name="KSOProductBuildVer">
    <vt:lpwstr>2052-11.8.2.8875</vt:lpwstr>
  </property>
</Properties>
</file>